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051" w:rsidRPr="004D0291" w:rsidRDefault="007F3051" w:rsidP="007F3051">
      <w:pPr>
        <w:autoSpaceDE w:val="0"/>
        <w:autoSpaceDN w:val="0"/>
        <w:spacing w:after="0" w:line="230" w:lineRule="auto"/>
        <w:rPr>
          <w:lang w:val="ru-RU"/>
        </w:rPr>
      </w:pPr>
      <w:r w:rsidRPr="004D0291">
        <w:rPr>
          <w:rFonts w:ascii="Times New Roman" w:eastAsia="Times New Roman" w:hAnsi="Times New Roman"/>
          <w:b/>
          <w:color w:val="000000"/>
          <w:sz w:val="24"/>
          <w:lang w:val="ru-RU"/>
        </w:rPr>
        <w:t>ПОЯСНИТЕЛЬНАЯ ЗАПИСКА</w:t>
      </w:r>
    </w:p>
    <w:p w:rsidR="007F3051" w:rsidRPr="004D0291" w:rsidRDefault="007F3051" w:rsidP="007F3051">
      <w:pPr>
        <w:autoSpaceDE w:val="0"/>
        <w:autoSpaceDN w:val="0"/>
        <w:spacing w:before="346" w:after="0" w:line="281" w:lineRule="auto"/>
        <w:ind w:firstLine="180"/>
        <w:rPr>
          <w:lang w:val="ru-RU"/>
        </w:rPr>
      </w:pPr>
      <w:r w:rsidRPr="004D0291">
        <w:rPr>
          <w:rFonts w:ascii="Times New Roman" w:eastAsia="Times New Roman" w:hAnsi="Times New Roman"/>
          <w:color w:val="000000"/>
          <w:sz w:val="24"/>
          <w:lang w:val="ru-RU"/>
        </w:rPr>
        <w:t xml:space="preserve">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4D0291">
        <w:rPr>
          <w:lang w:val="ru-RU"/>
        </w:rPr>
        <w:br/>
      </w:r>
      <w:r w:rsidRPr="004D0291">
        <w:rPr>
          <w:rFonts w:ascii="Times New Roman" w:eastAsia="Times New Roman" w:hAnsi="Times New Roman"/>
          <w:color w:val="000000"/>
          <w:sz w:val="24"/>
          <w:lang w:val="ru-RU"/>
        </w:rPr>
        <w:t xml:space="preserve">приоритеты духовно-нравственного развития, воспитания и социализации обучающихся, </w:t>
      </w:r>
      <w:r w:rsidRPr="004D0291">
        <w:rPr>
          <w:lang w:val="ru-RU"/>
        </w:rPr>
        <w:br/>
      </w:r>
      <w:r w:rsidRPr="004D0291">
        <w:rPr>
          <w:rFonts w:ascii="Times New Roman" w:eastAsia="Times New Roman" w:hAnsi="Times New Roman"/>
          <w:color w:val="000000"/>
          <w:sz w:val="24"/>
          <w:lang w:val="ru-RU"/>
        </w:rPr>
        <w:t>сформулированные в Примерной программе воспитания.</w:t>
      </w:r>
    </w:p>
    <w:p w:rsidR="007F3051" w:rsidRPr="004D0291" w:rsidRDefault="007F3051" w:rsidP="007F305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ОБЩАЯ ХАРАКТЕРИСТИКА УЧЕБНОГО ПРЕДМЕТА «ЛИТЕРАТУРНОЕ ЧТЕНИЕ»</w:t>
      </w:r>
    </w:p>
    <w:p w:rsidR="007F3051" w:rsidRPr="004D0291" w:rsidRDefault="007F3051" w:rsidP="007F3051">
      <w:pPr>
        <w:autoSpaceDE w:val="0"/>
        <w:autoSpaceDN w:val="0"/>
        <w:spacing w:before="168" w:after="0" w:line="286" w:lineRule="auto"/>
        <w:ind w:right="144" w:firstLine="180"/>
        <w:rPr>
          <w:lang w:val="ru-RU"/>
        </w:rPr>
      </w:pPr>
      <w:r w:rsidRPr="004D0291">
        <w:rPr>
          <w:rFonts w:ascii="Times New Roman" w:eastAsia="Times New Roman" w:hAnsi="Times New Roman"/>
          <w:color w:val="000000"/>
          <w:sz w:val="24"/>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rsidR="007F3051" w:rsidRPr="004D0291" w:rsidRDefault="007F3051" w:rsidP="007F3051">
      <w:pPr>
        <w:autoSpaceDE w:val="0"/>
        <w:autoSpaceDN w:val="0"/>
        <w:spacing w:before="70" w:after="0" w:line="271" w:lineRule="auto"/>
        <w:ind w:right="144" w:firstLine="180"/>
        <w:rPr>
          <w:lang w:val="ru-RU"/>
        </w:rPr>
      </w:pPr>
      <w:r w:rsidRPr="004D0291">
        <w:rPr>
          <w:rFonts w:ascii="Times New Roman" w:eastAsia="Times New Roman" w:hAnsi="Times New Roman"/>
          <w:color w:val="000000"/>
          <w:sz w:val="24"/>
          <w:lang w:val="ru-RU"/>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rsidR="007F3051" w:rsidRPr="004D0291" w:rsidRDefault="007F3051" w:rsidP="007F3051">
      <w:pPr>
        <w:autoSpaceDE w:val="0"/>
        <w:autoSpaceDN w:val="0"/>
        <w:spacing w:before="70" w:after="0" w:line="288" w:lineRule="auto"/>
        <w:ind w:firstLine="180"/>
        <w:rPr>
          <w:lang w:val="ru-RU"/>
        </w:rPr>
      </w:pPr>
      <w:r w:rsidRPr="004D0291">
        <w:rPr>
          <w:rFonts w:ascii="Times New Roman" w:eastAsia="Times New Roman" w:hAnsi="Times New Roman"/>
          <w:color w:val="000000"/>
          <w:sz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4D0291">
        <w:rPr>
          <w:lang w:val="ru-RU"/>
        </w:rPr>
        <w:br/>
      </w:r>
      <w:r w:rsidRPr="004D0291">
        <w:rPr>
          <w:rFonts w:ascii="Times New Roman" w:eastAsia="Times New Roman" w:hAnsi="Times New Roman"/>
          <w:color w:val="000000"/>
          <w:sz w:val="24"/>
          <w:lang w:val="ru-RU"/>
        </w:rPr>
        <w:t xml:space="preserve">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rsidR="007F3051" w:rsidRPr="004D0291" w:rsidRDefault="007F3051" w:rsidP="007F3051">
      <w:pPr>
        <w:tabs>
          <w:tab w:val="left" w:pos="180"/>
        </w:tabs>
        <w:autoSpaceDE w:val="0"/>
        <w:autoSpaceDN w:val="0"/>
        <w:spacing w:before="70" w:after="0" w:line="262" w:lineRule="auto"/>
        <w:rPr>
          <w:lang w:val="ru-RU"/>
        </w:rPr>
      </w:pPr>
      <w:r w:rsidRPr="004D0291">
        <w:rPr>
          <w:lang w:val="ru-RU"/>
        </w:rPr>
        <w:tab/>
      </w:r>
      <w:r w:rsidRPr="004D0291">
        <w:rPr>
          <w:rFonts w:ascii="Times New Roman" w:eastAsia="Times New Roman" w:hAnsi="Times New Roman"/>
          <w:color w:val="000000"/>
          <w:sz w:val="24"/>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rsidR="007F3051" w:rsidRPr="004D0291" w:rsidRDefault="007F3051" w:rsidP="007F3051">
      <w:pPr>
        <w:tabs>
          <w:tab w:val="left" w:pos="180"/>
        </w:tabs>
        <w:autoSpaceDE w:val="0"/>
        <w:autoSpaceDN w:val="0"/>
        <w:spacing w:before="70" w:after="0" w:line="262" w:lineRule="auto"/>
        <w:ind w:right="288"/>
        <w:rPr>
          <w:lang w:val="ru-RU"/>
        </w:rPr>
      </w:pPr>
      <w:r w:rsidRPr="004D0291">
        <w:rPr>
          <w:lang w:val="ru-RU"/>
        </w:rPr>
        <w:tab/>
      </w:r>
      <w:r w:rsidRPr="004D0291">
        <w:rPr>
          <w:rFonts w:ascii="Times New Roman" w:eastAsia="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rsidR="007F3051" w:rsidRPr="004D0291" w:rsidRDefault="007F3051" w:rsidP="007F3051">
      <w:pPr>
        <w:autoSpaceDE w:val="0"/>
        <w:autoSpaceDN w:val="0"/>
        <w:spacing w:before="70" w:after="0" w:line="230" w:lineRule="auto"/>
        <w:ind w:left="180"/>
        <w:rPr>
          <w:lang w:val="ru-RU"/>
        </w:rPr>
      </w:pPr>
      <w:r>
        <w:rPr>
          <w:lang w:val="ru-RU"/>
        </w:rPr>
        <w:t xml:space="preserve">В соответствии с региональным Учебным планом на изучение литературного чтения во 2 классе </w:t>
      </w:r>
      <w:r>
        <w:rPr>
          <w:rFonts w:ascii="Times New Roman" w:eastAsia="Times New Roman" w:hAnsi="Times New Roman"/>
          <w:color w:val="000000"/>
          <w:sz w:val="24"/>
          <w:lang w:val="ru-RU"/>
        </w:rPr>
        <w:t xml:space="preserve"> отводится 102</w:t>
      </w:r>
      <w:r w:rsidRPr="00BA7D10">
        <w:rPr>
          <w:rFonts w:ascii="Times New Roman" w:eastAsia="Times New Roman" w:hAnsi="Times New Roman"/>
          <w:color w:val="000000"/>
          <w:sz w:val="24"/>
          <w:lang w:val="ru-RU"/>
        </w:rPr>
        <w:t xml:space="preserve"> ч.</w:t>
      </w:r>
    </w:p>
    <w:p w:rsidR="007F3051" w:rsidRPr="004D0291" w:rsidRDefault="007F3051" w:rsidP="007F305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ЦЕЛИ ИЗУЧЕНИЯ УЧЕБНОГО ПРЕДМЕТА «ЛИТЕРАТУРНОЕ ЧТЕНИЕ»</w:t>
      </w:r>
    </w:p>
    <w:p w:rsidR="007F3051" w:rsidRPr="004D0291" w:rsidRDefault="007F3051" w:rsidP="007F3051">
      <w:pPr>
        <w:autoSpaceDE w:val="0"/>
        <w:autoSpaceDN w:val="0"/>
        <w:spacing w:before="166" w:after="0" w:line="271" w:lineRule="auto"/>
        <w:ind w:right="720" w:firstLine="180"/>
        <w:rPr>
          <w:lang w:val="ru-RU"/>
        </w:rPr>
      </w:pPr>
      <w:r w:rsidRPr="004D0291">
        <w:rPr>
          <w:rFonts w:ascii="Times New Roman" w:eastAsia="Times New Roman" w:hAnsi="Times New Roman"/>
          <w:color w:val="000000"/>
          <w:sz w:val="24"/>
          <w:lang w:val="ru-RU"/>
        </w:rPr>
        <w:t xml:space="preserve">Приоритетная </w:t>
      </w:r>
      <w:r w:rsidRPr="004D0291">
        <w:rPr>
          <w:rFonts w:ascii="Times New Roman" w:eastAsia="Times New Roman" w:hAnsi="Times New Roman"/>
          <w:b/>
          <w:color w:val="000000"/>
          <w:sz w:val="24"/>
          <w:lang w:val="ru-RU"/>
        </w:rPr>
        <w:t xml:space="preserve">цель </w:t>
      </w:r>
      <w:r w:rsidRPr="004D0291">
        <w:rPr>
          <w:rFonts w:ascii="Times New Roman" w:eastAsia="Times New Roman" w:hAnsi="Times New Roman"/>
          <w:color w:val="000000"/>
          <w:sz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w:t>
      </w:r>
    </w:p>
    <w:p w:rsidR="007F3051" w:rsidRPr="004D0291" w:rsidRDefault="007F3051" w:rsidP="007F3051">
      <w:pPr>
        <w:rPr>
          <w:lang w:val="ru-RU"/>
        </w:rPr>
        <w:sectPr w:rsidR="007F3051" w:rsidRPr="004D0291">
          <w:pgSz w:w="11900" w:h="16840"/>
          <w:pgMar w:top="298" w:right="650" w:bottom="338" w:left="666" w:header="720" w:footer="720" w:gutter="0"/>
          <w:cols w:space="720" w:equalWidth="0">
            <w:col w:w="10584" w:space="0"/>
          </w:cols>
          <w:docGrid w:linePitch="360"/>
        </w:sectPr>
      </w:pPr>
    </w:p>
    <w:p w:rsidR="007F3051" w:rsidRPr="004D0291" w:rsidRDefault="007F3051" w:rsidP="007F3051">
      <w:pPr>
        <w:autoSpaceDE w:val="0"/>
        <w:autoSpaceDN w:val="0"/>
        <w:spacing w:after="66" w:line="220" w:lineRule="exact"/>
        <w:rPr>
          <w:lang w:val="ru-RU"/>
        </w:rPr>
      </w:pPr>
    </w:p>
    <w:p w:rsidR="007F3051" w:rsidRPr="004D0291" w:rsidRDefault="007F3051" w:rsidP="007F3051">
      <w:pPr>
        <w:autoSpaceDE w:val="0"/>
        <w:autoSpaceDN w:val="0"/>
        <w:spacing w:after="0" w:line="281" w:lineRule="auto"/>
        <w:ind w:right="288"/>
        <w:rPr>
          <w:lang w:val="ru-RU"/>
        </w:rPr>
      </w:pPr>
      <w:r w:rsidRPr="004D0291">
        <w:rPr>
          <w:rFonts w:ascii="Times New Roman" w:eastAsia="Times New Roman" w:hAnsi="Times New Roman"/>
          <w:color w:val="000000"/>
          <w:sz w:val="24"/>
          <w:lang w:val="ru-RU"/>
        </w:rPr>
        <w:t xml:space="preserve">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w:t>
      </w:r>
      <w:r w:rsidRPr="004D0291">
        <w:rPr>
          <w:lang w:val="ru-RU"/>
        </w:rPr>
        <w:br/>
      </w:r>
      <w:r w:rsidRPr="004D0291">
        <w:rPr>
          <w:rFonts w:ascii="Times New Roman" w:eastAsia="Times New Roman" w:hAnsi="Times New Roman"/>
          <w:color w:val="000000"/>
          <w:sz w:val="24"/>
          <w:lang w:val="ru-RU"/>
        </w:rPr>
        <w:t>сформированность предметных и универсальных действий в процессе изучения предмета«Литературное чтение» станут фундаментом обучения в основном звене школы, а также будут востребованы в жизни.</w:t>
      </w:r>
    </w:p>
    <w:p w:rsidR="007F3051" w:rsidRPr="004D0291" w:rsidRDefault="007F3051" w:rsidP="007F3051">
      <w:pPr>
        <w:tabs>
          <w:tab w:val="left" w:pos="180"/>
        </w:tabs>
        <w:autoSpaceDE w:val="0"/>
        <w:autoSpaceDN w:val="0"/>
        <w:spacing w:before="190" w:after="0" w:line="262" w:lineRule="auto"/>
        <w:ind w:right="432"/>
        <w:rPr>
          <w:lang w:val="ru-RU"/>
        </w:rPr>
      </w:pPr>
      <w:r w:rsidRPr="004D0291">
        <w:rPr>
          <w:lang w:val="ru-RU"/>
        </w:rPr>
        <w:tab/>
      </w:r>
      <w:r w:rsidRPr="004D0291">
        <w:rPr>
          <w:rFonts w:ascii="Times New Roman" w:eastAsia="Times New Roman" w:hAnsi="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rsidR="007F3051" w:rsidRPr="004D0291" w:rsidRDefault="007F3051" w:rsidP="007F3051">
      <w:pPr>
        <w:autoSpaceDE w:val="0"/>
        <w:autoSpaceDN w:val="0"/>
        <w:spacing w:before="178" w:after="0" w:line="262" w:lineRule="auto"/>
        <w:ind w:left="420"/>
        <w:rPr>
          <w:lang w:val="ru-RU"/>
        </w:rPr>
      </w:pPr>
      <w:r w:rsidRPr="004D0291">
        <w:rPr>
          <w:rFonts w:ascii="Times New Roman" w:eastAsia="Times New Roman" w:hAnsi="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7F3051" w:rsidRPr="004D0291" w:rsidRDefault="007F3051" w:rsidP="007F3051">
      <w:pPr>
        <w:autoSpaceDE w:val="0"/>
        <w:autoSpaceDN w:val="0"/>
        <w:spacing w:before="192" w:after="0" w:line="230" w:lineRule="auto"/>
        <w:ind w:left="420"/>
        <w:rPr>
          <w:lang w:val="ru-RU"/>
        </w:rPr>
      </w:pPr>
      <w:r w:rsidRPr="004D0291">
        <w:rPr>
          <w:rFonts w:ascii="Times New Roman" w:eastAsia="Times New Roman" w:hAnsi="Times New Roman"/>
          <w:color w:val="000000"/>
          <w:sz w:val="24"/>
          <w:lang w:val="ru-RU"/>
        </w:rPr>
        <w:t>—  достижение необходимого для продолжения образования уровня общего речевого развития;</w:t>
      </w:r>
    </w:p>
    <w:p w:rsidR="007F3051" w:rsidRPr="004D0291" w:rsidRDefault="007F3051" w:rsidP="007F3051">
      <w:pPr>
        <w:autoSpaceDE w:val="0"/>
        <w:autoSpaceDN w:val="0"/>
        <w:spacing w:before="192" w:after="0" w:line="262" w:lineRule="auto"/>
        <w:ind w:left="420" w:right="576"/>
        <w:rPr>
          <w:lang w:val="ru-RU"/>
        </w:rPr>
      </w:pPr>
      <w:r w:rsidRPr="004D0291">
        <w:rPr>
          <w:rFonts w:ascii="Times New Roman" w:eastAsia="Times New Roman" w:hAnsi="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rsidR="007F3051" w:rsidRPr="004D0291" w:rsidRDefault="007F3051" w:rsidP="007F305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rsidR="007F3051" w:rsidRPr="004D0291" w:rsidRDefault="007F3051" w:rsidP="007F3051">
      <w:pPr>
        <w:autoSpaceDE w:val="0"/>
        <w:autoSpaceDN w:val="0"/>
        <w:spacing w:before="190" w:after="0" w:line="286" w:lineRule="auto"/>
        <w:ind w:left="420"/>
        <w:rPr>
          <w:lang w:val="ru-RU"/>
        </w:rPr>
      </w:pPr>
      <w:r w:rsidRPr="004D0291">
        <w:rPr>
          <w:rFonts w:ascii="Times New Roman" w:eastAsia="Times New Roman" w:hAnsi="Times New Roman"/>
          <w:color w:val="000000"/>
          <w:sz w:val="24"/>
          <w:lang w:val="ru-RU"/>
        </w:rPr>
        <w:t xml:space="preserve">—  овладение элементарными умениями анализа и интерпретации текста, осознанного </w:t>
      </w:r>
      <w:r w:rsidRPr="004D0291">
        <w:rPr>
          <w:lang w:val="ru-RU"/>
        </w:rPr>
        <w:br/>
      </w:r>
      <w:r w:rsidRPr="004D0291">
        <w:rPr>
          <w:rFonts w:ascii="Times New Roman" w:eastAsia="Times New Roman" w:hAnsi="Times New Roman"/>
          <w:color w:val="000000"/>
          <w:sz w:val="24"/>
          <w:lang w:val="ru-RU"/>
        </w:rPr>
        <w:t xml:space="preserve">использования при анализе текста изученных литературных понятий: прозаическая и </w:t>
      </w:r>
      <w:r w:rsidRPr="004D0291">
        <w:rPr>
          <w:lang w:val="ru-RU"/>
        </w:rPr>
        <w:br/>
      </w:r>
      <w:r w:rsidRPr="004D0291">
        <w:rPr>
          <w:rFonts w:ascii="Times New Roman" w:eastAsia="Times New Roman" w:hAnsi="Times New Roman"/>
          <w:color w:val="000000"/>
          <w:sz w:val="24"/>
          <w:lang w:val="ru-RU"/>
        </w:rPr>
        <w:t xml:space="preserve">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w:t>
      </w:r>
      <w:r w:rsidRPr="004D0291">
        <w:rPr>
          <w:lang w:val="ru-RU"/>
        </w:rPr>
        <w:br/>
      </w:r>
      <w:r w:rsidRPr="004D0291">
        <w:rPr>
          <w:rFonts w:ascii="Times New Roman" w:eastAsia="Times New Roman" w:hAnsi="Times New Roman"/>
          <w:color w:val="000000"/>
          <w:sz w:val="24"/>
          <w:lang w:val="ru-RU"/>
        </w:rPr>
        <w:t>выразительности (сравнение, эпитет, олицетворение);</w:t>
      </w:r>
    </w:p>
    <w:p w:rsidR="007F3051" w:rsidRPr="004D0291" w:rsidRDefault="007F3051" w:rsidP="007F3051">
      <w:pPr>
        <w:autoSpaceDE w:val="0"/>
        <w:autoSpaceDN w:val="0"/>
        <w:spacing w:before="190" w:after="0" w:line="262" w:lineRule="auto"/>
        <w:ind w:left="420"/>
        <w:rPr>
          <w:lang w:val="ru-RU"/>
        </w:rPr>
      </w:pPr>
      <w:r w:rsidRPr="004D0291">
        <w:rPr>
          <w:rFonts w:ascii="Times New Roman" w:eastAsia="Times New Roman" w:hAnsi="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7F3051" w:rsidRPr="004D0291" w:rsidRDefault="007F3051" w:rsidP="007F3051">
      <w:pPr>
        <w:rPr>
          <w:lang w:val="ru-RU"/>
        </w:rPr>
        <w:sectPr w:rsidR="007F3051" w:rsidRPr="004D0291">
          <w:pgSz w:w="11900" w:h="16840"/>
          <w:pgMar w:top="286" w:right="794" w:bottom="1440" w:left="666" w:header="720" w:footer="720" w:gutter="0"/>
          <w:cols w:space="720" w:equalWidth="0">
            <w:col w:w="10440" w:space="0"/>
          </w:cols>
          <w:docGrid w:linePitch="360"/>
        </w:sectPr>
      </w:pPr>
    </w:p>
    <w:p w:rsidR="007F3051" w:rsidRPr="004D0291" w:rsidRDefault="007F3051" w:rsidP="007F3051">
      <w:pPr>
        <w:autoSpaceDE w:val="0"/>
        <w:autoSpaceDN w:val="0"/>
        <w:spacing w:after="78" w:line="220" w:lineRule="exact"/>
        <w:rPr>
          <w:lang w:val="ru-RU"/>
        </w:rPr>
      </w:pPr>
    </w:p>
    <w:p w:rsidR="007F3051" w:rsidRPr="004D0291" w:rsidRDefault="007F3051" w:rsidP="007F3051">
      <w:pPr>
        <w:autoSpaceDE w:val="0"/>
        <w:autoSpaceDN w:val="0"/>
        <w:spacing w:after="0" w:line="230" w:lineRule="auto"/>
        <w:rPr>
          <w:lang w:val="ru-RU"/>
        </w:rPr>
      </w:pPr>
      <w:r w:rsidRPr="004D0291">
        <w:rPr>
          <w:rFonts w:ascii="Times New Roman" w:eastAsia="Times New Roman" w:hAnsi="Times New Roman"/>
          <w:b/>
          <w:color w:val="000000"/>
          <w:sz w:val="24"/>
          <w:lang w:val="ru-RU"/>
        </w:rPr>
        <w:t xml:space="preserve">СОДЕРЖАНИЕ УЧЕБНОГО ПРЕДМЕТА </w:t>
      </w:r>
    </w:p>
    <w:p w:rsidR="007F3051" w:rsidRPr="004D0291" w:rsidRDefault="007F3051" w:rsidP="007F3051">
      <w:pPr>
        <w:tabs>
          <w:tab w:val="left" w:pos="180"/>
        </w:tabs>
        <w:autoSpaceDE w:val="0"/>
        <w:autoSpaceDN w:val="0"/>
        <w:spacing w:before="346" w:after="0" w:line="262" w:lineRule="auto"/>
        <w:ind w:left="60"/>
        <w:rPr>
          <w:lang w:val="ru-RU"/>
        </w:rPr>
      </w:pPr>
      <w:r w:rsidRPr="004D0291">
        <w:rPr>
          <w:lang w:val="ru-RU"/>
        </w:rPr>
        <w:tab/>
      </w:r>
      <w:r w:rsidRPr="004D0291">
        <w:rPr>
          <w:rFonts w:ascii="Times New Roman" w:eastAsia="Times New Roman" w:hAnsi="Times New Roman"/>
          <w:i/>
          <w:color w:val="000000"/>
          <w:sz w:val="24"/>
          <w:lang w:val="ru-RU"/>
        </w:rPr>
        <w:t>О нашей Родине.</w:t>
      </w:r>
      <w:r w:rsidRPr="004D0291">
        <w:rPr>
          <w:rFonts w:ascii="Times New Roman" w:eastAsia="Times New Roman" w:hAnsi="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w:t>
      </w:r>
    </w:p>
    <w:p w:rsidR="007F3051" w:rsidRPr="004D0291" w:rsidRDefault="007F3051" w:rsidP="007F3051">
      <w:pPr>
        <w:autoSpaceDE w:val="0"/>
        <w:autoSpaceDN w:val="0"/>
        <w:spacing w:before="70" w:after="0" w:line="281" w:lineRule="auto"/>
        <w:ind w:right="288"/>
        <w:rPr>
          <w:lang w:val="ru-RU"/>
        </w:rPr>
      </w:pPr>
      <w:r w:rsidRPr="004D0291">
        <w:rPr>
          <w:rFonts w:ascii="Times New Roman" w:eastAsia="Times New Roman" w:hAnsi="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7F3051" w:rsidRPr="004D0291" w:rsidRDefault="007F3051" w:rsidP="007F3051">
      <w:pPr>
        <w:autoSpaceDE w:val="0"/>
        <w:autoSpaceDN w:val="0"/>
        <w:spacing w:before="192" w:after="0" w:line="283" w:lineRule="auto"/>
        <w:ind w:right="288" w:firstLine="180"/>
        <w:rPr>
          <w:lang w:val="ru-RU"/>
        </w:rPr>
      </w:pPr>
      <w:r w:rsidRPr="004D0291">
        <w:rPr>
          <w:rFonts w:ascii="Times New Roman" w:eastAsia="Times New Roman" w:hAnsi="Times New Roman"/>
          <w:i/>
          <w:color w:val="000000"/>
          <w:sz w:val="24"/>
          <w:lang w:val="ru-RU"/>
        </w:rPr>
        <w:t>Фольклор (устное народное творчество).</w:t>
      </w:r>
      <w:r w:rsidRPr="004D0291">
        <w:rPr>
          <w:rFonts w:ascii="Times New Roman" w:eastAsia="Times New Roman" w:hAnsi="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rsidR="007F3051" w:rsidRPr="004D0291" w:rsidRDefault="007F3051" w:rsidP="007F3051">
      <w:pPr>
        <w:autoSpaceDE w:val="0"/>
        <w:autoSpaceDN w:val="0"/>
        <w:spacing w:before="70" w:after="0"/>
        <w:ind w:right="576"/>
        <w:rPr>
          <w:lang w:val="ru-RU"/>
        </w:rPr>
      </w:pPr>
      <w:r w:rsidRPr="004D0291">
        <w:rPr>
          <w:rFonts w:ascii="Times New Roman" w:eastAsia="Times New Roman" w:hAnsi="Times New Roman"/>
          <w:color w:val="000000"/>
          <w:sz w:val="24"/>
          <w:lang w:val="ru-RU"/>
        </w:rPr>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F3051" w:rsidRPr="004D0291" w:rsidRDefault="007F3051" w:rsidP="007F3051">
      <w:pPr>
        <w:autoSpaceDE w:val="0"/>
        <w:autoSpaceDN w:val="0"/>
        <w:spacing w:before="190" w:after="0" w:line="286" w:lineRule="auto"/>
        <w:ind w:firstLine="180"/>
        <w:rPr>
          <w:lang w:val="ru-RU"/>
        </w:rPr>
      </w:pPr>
      <w:r w:rsidRPr="004D0291">
        <w:rPr>
          <w:rFonts w:ascii="Times New Roman" w:eastAsia="Times New Roman" w:hAnsi="Times New Roman"/>
          <w:i/>
          <w:color w:val="000000"/>
          <w:sz w:val="24"/>
          <w:lang w:val="ru-RU"/>
        </w:rPr>
        <w:t>Звуки и краски родной природы в разные времена года.</w:t>
      </w:r>
      <w:r w:rsidRPr="004D0291">
        <w:rPr>
          <w:rFonts w:ascii="Times New Roman" w:eastAsia="Times New Roman" w:hAnsi="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rsidR="007F3051" w:rsidRPr="004D0291" w:rsidRDefault="007F3051" w:rsidP="007F3051">
      <w:pPr>
        <w:autoSpaceDE w:val="0"/>
        <w:autoSpaceDN w:val="0"/>
        <w:spacing w:before="190" w:after="0" w:line="262" w:lineRule="auto"/>
        <w:jc w:val="center"/>
        <w:rPr>
          <w:lang w:val="ru-RU"/>
        </w:rPr>
      </w:pPr>
      <w:r w:rsidRPr="004D0291">
        <w:rPr>
          <w:rFonts w:ascii="Times New Roman" w:eastAsia="Times New Roman" w:hAnsi="Times New Roman"/>
          <w:i/>
          <w:color w:val="000000"/>
          <w:sz w:val="24"/>
          <w:lang w:val="ru-RU"/>
        </w:rPr>
        <w:t>О детях и дружбе</w:t>
      </w:r>
      <w:r w:rsidRPr="004D0291">
        <w:rPr>
          <w:rFonts w:ascii="Times New Roman" w:eastAsia="Times New Roman" w:hAnsi="Times New Roman"/>
          <w:color w:val="000000"/>
          <w:sz w:val="24"/>
          <w:lang w:val="ru-RU"/>
        </w:rPr>
        <w:t>.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w:t>
      </w:r>
    </w:p>
    <w:p w:rsidR="007F3051" w:rsidRPr="004D0291" w:rsidRDefault="007F3051" w:rsidP="007F3051">
      <w:pPr>
        <w:autoSpaceDE w:val="0"/>
        <w:autoSpaceDN w:val="0"/>
        <w:spacing w:before="72" w:after="0"/>
        <w:ind w:right="288"/>
        <w:rPr>
          <w:lang w:val="ru-RU"/>
        </w:rPr>
      </w:pPr>
      <w:r w:rsidRPr="004D0291">
        <w:rPr>
          <w:rFonts w:ascii="Times New Roman" w:eastAsia="Times New Roman" w:hAnsi="Times New Roman"/>
          <w:color w:val="000000"/>
          <w:sz w:val="24"/>
          <w:lang w:val="ru-RU"/>
        </w:rPr>
        <w:t>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7F3051" w:rsidRPr="004D0291" w:rsidRDefault="007F3051" w:rsidP="007F3051">
      <w:pPr>
        <w:autoSpaceDE w:val="0"/>
        <w:autoSpaceDN w:val="0"/>
        <w:spacing w:before="190" w:after="0" w:line="281" w:lineRule="auto"/>
        <w:ind w:right="144" w:firstLine="180"/>
        <w:rPr>
          <w:lang w:val="ru-RU"/>
        </w:rPr>
      </w:pPr>
      <w:r w:rsidRPr="004D0291">
        <w:rPr>
          <w:rFonts w:ascii="Times New Roman" w:eastAsia="Times New Roman" w:hAnsi="Times New Roman"/>
          <w:i/>
          <w:color w:val="000000"/>
          <w:sz w:val="24"/>
          <w:lang w:val="ru-RU"/>
        </w:rPr>
        <w:t>Мир сказок.</w:t>
      </w:r>
      <w:r w:rsidRPr="004D0291">
        <w:rPr>
          <w:rFonts w:ascii="Times New Roman" w:eastAsia="Times New Roman" w:hAnsi="Times New Roman"/>
          <w:color w:val="000000"/>
          <w:sz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7F3051" w:rsidRPr="004D0291" w:rsidRDefault="007F3051" w:rsidP="007F3051">
      <w:pPr>
        <w:autoSpaceDE w:val="0"/>
        <w:autoSpaceDN w:val="0"/>
        <w:spacing w:before="190" w:after="0"/>
        <w:ind w:firstLine="180"/>
        <w:rPr>
          <w:lang w:val="ru-RU"/>
        </w:rPr>
      </w:pPr>
      <w:r w:rsidRPr="004D0291">
        <w:rPr>
          <w:rFonts w:ascii="Times New Roman" w:eastAsia="Times New Roman" w:hAnsi="Times New Roman"/>
          <w:i/>
          <w:color w:val="000000"/>
          <w:sz w:val="24"/>
          <w:lang w:val="ru-RU"/>
        </w:rPr>
        <w:t>О братьях наших меньших</w:t>
      </w:r>
      <w:r w:rsidRPr="004D0291">
        <w:rPr>
          <w:rFonts w:ascii="Times New Roman" w:eastAsia="Times New Roman" w:hAnsi="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w:t>
      </w:r>
    </w:p>
    <w:p w:rsidR="007F3051" w:rsidRPr="004D0291" w:rsidRDefault="007F3051" w:rsidP="007F3051">
      <w:pPr>
        <w:autoSpaceDE w:val="0"/>
        <w:autoSpaceDN w:val="0"/>
        <w:spacing w:before="70" w:after="0" w:line="230" w:lineRule="auto"/>
        <w:rPr>
          <w:lang w:val="ru-RU"/>
        </w:rPr>
      </w:pPr>
      <w:r w:rsidRPr="004D0291">
        <w:rPr>
          <w:rFonts w:ascii="Times New Roman" w:eastAsia="Times New Roman" w:hAnsi="Times New Roman"/>
          <w:color w:val="000000"/>
          <w:sz w:val="24"/>
          <w:lang w:val="ru-RU"/>
        </w:rPr>
        <w:t>Пришвина и др.).  Отражение образов животных в фольклоре (русские народные песни, загадки,</w:t>
      </w:r>
    </w:p>
    <w:p w:rsidR="007F3051" w:rsidRPr="004D0291" w:rsidRDefault="007F3051" w:rsidP="007F3051">
      <w:pPr>
        <w:rPr>
          <w:lang w:val="ru-RU"/>
        </w:rPr>
        <w:sectPr w:rsidR="007F3051" w:rsidRPr="004D0291">
          <w:pgSz w:w="11900" w:h="16840"/>
          <w:pgMar w:top="298" w:right="650" w:bottom="324" w:left="666" w:header="720" w:footer="720" w:gutter="0"/>
          <w:cols w:space="720" w:equalWidth="0">
            <w:col w:w="10584" w:space="0"/>
          </w:cols>
          <w:docGrid w:linePitch="360"/>
        </w:sectPr>
      </w:pPr>
    </w:p>
    <w:p w:rsidR="007F3051" w:rsidRPr="004D0291" w:rsidRDefault="007F3051" w:rsidP="007F3051">
      <w:pPr>
        <w:autoSpaceDE w:val="0"/>
        <w:autoSpaceDN w:val="0"/>
        <w:spacing w:after="66" w:line="220" w:lineRule="exact"/>
        <w:rPr>
          <w:lang w:val="ru-RU"/>
        </w:rPr>
      </w:pPr>
    </w:p>
    <w:p w:rsidR="007F3051" w:rsidRPr="004D0291" w:rsidRDefault="007F3051" w:rsidP="007F3051">
      <w:pPr>
        <w:autoSpaceDE w:val="0"/>
        <w:autoSpaceDN w:val="0"/>
        <w:spacing w:after="0" w:line="271" w:lineRule="auto"/>
        <w:ind w:right="288"/>
        <w:rPr>
          <w:lang w:val="ru-RU"/>
        </w:rPr>
      </w:pPr>
      <w:r w:rsidRPr="004D0291">
        <w:rPr>
          <w:rFonts w:ascii="Times New Roman" w:eastAsia="Times New Roman" w:hAnsi="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rsidR="007F3051" w:rsidRPr="004D0291" w:rsidRDefault="007F3051" w:rsidP="007F3051">
      <w:pPr>
        <w:autoSpaceDE w:val="0"/>
        <w:autoSpaceDN w:val="0"/>
        <w:spacing w:before="70" w:after="0" w:line="262" w:lineRule="auto"/>
        <w:ind w:right="432"/>
        <w:rPr>
          <w:lang w:val="ru-RU"/>
        </w:rPr>
      </w:pPr>
      <w:r w:rsidRPr="004D0291">
        <w:rPr>
          <w:rFonts w:ascii="Times New Roman" w:eastAsia="Times New Roman" w:hAnsi="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rsidR="007F3051" w:rsidRPr="004D0291" w:rsidRDefault="007F3051" w:rsidP="007F3051">
      <w:pPr>
        <w:autoSpaceDE w:val="0"/>
        <w:autoSpaceDN w:val="0"/>
        <w:spacing w:before="70" w:after="0" w:line="262" w:lineRule="auto"/>
        <w:ind w:right="576"/>
        <w:rPr>
          <w:lang w:val="ru-RU"/>
        </w:rPr>
      </w:pPr>
      <w:r w:rsidRPr="004D0291">
        <w:rPr>
          <w:rFonts w:ascii="Times New Roman" w:eastAsia="Times New Roman" w:hAnsi="Times New Roman"/>
          <w:color w:val="000000"/>
          <w:sz w:val="24"/>
          <w:lang w:val="ru-RU"/>
        </w:rPr>
        <w:t>Знакомство с художниками-иллюстраторами, анималистами (без использования термина): Е. И. Чарушин, В. В. Бианки.</w:t>
      </w:r>
    </w:p>
    <w:p w:rsidR="007F3051" w:rsidRPr="004D0291" w:rsidRDefault="007F3051" w:rsidP="007F305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О наших близких, о семье</w:t>
      </w:r>
      <w:r w:rsidRPr="004D0291">
        <w:rPr>
          <w:rFonts w:ascii="Times New Roman" w:eastAsia="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F3051" w:rsidRPr="004D0291" w:rsidRDefault="007F3051" w:rsidP="007F305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Зарубежная литература</w:t>
      </w:r>
      <w:r w:rsidRPr="004D0291">
        <w:rPr>
          <w:rFonts w:ascii="Times New Roman" w:eastAsia="Times New Roman" w:hAnsi="Times New Roman"/>
          <w:color w:val="000000"/>
          <w:sz w:val="24"/>
          <w:lang w:val="ru-RU"/>
        </w:rPr>
        <w:t xml:space="preserve">. Круг чтения: литературная (авторская) сказка (не менее двух </w:t>
      </w:r>
      <w:r w:rsidRPr="004D0291">
        <w:rPr>
          <w:lang w:val="ru-RU"/>
        </w:rPr>
        <w:br/>
      </w:r>
      <w:r w:rsidRPr="004D0291">
        <w:rPr>
          <w:rFonts w:ascii="Times New Roman" w:eastAsia="Times New Roman" w:hAnsi="Times New Roman"/>
          <w:color w:val="000000"/>
          <w:sz w:val="24"/>
          <w:lang w:val="ru-RU"/>
        </w:rPr>
        <w:t>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F3051" w:rsidRPr="004D0291" w:rsidRDefault="007F3051" w:rsidP="007F3051">
      <w:pPr>
        <w:autoSpaceDE w:val="0"/>
        <w:autoSpaceDN w:val="0"/>
        <w:spacing w:before="190" w:after="0"/>
        <w:ind w:firstLine="180"/>
        <w:rPr>
          <w:lang w:val="ru-RU"/>
        </w:rPr>
      </w:pPr>
      <w:r w:rsidRPr="004D0291">
        <w:rPr>
          <w:rFonts w:ascii="Times New Roman" w:eastAsia="Times New Roman" w:hAnsi="Times New Roman"/>
          <w:i/>
          <w:color w:val="000000"/>
          <w:sz w:val="24"/>
          <w:lang w:val="ru-RU"/>
        </w:rPr>
        <w:t>Библиографическая культура(работа  с  детской  книгой и справочной литературой)</w:t>
      </w:r>
      <w:r w:rsidRPr="004D0291">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4D0291">
        <w:rPr>
          <w:lang w:val="ru-RU"/>
        </w:rPr>
        <w:br/>
      </w:r>
      <w:r w:rsidRPr="004D0291">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rsidR="007F3051" w:rsidRPr="004D0291" w:rsidRDefault="007F3051" w:rsidP="007F3051">
      <w:pPr>
        <w:rPr>
          <w:lang w:val="ru-RU"/>
        </w:rPr>
        <w:sectPr w:rsidR="007F3051" w:rsidRPr="004D0291">
          <w:pgSz w:w="11900" w:h="16840"/>
          <w:pgMar w:top="286" w:right="720" w:bottom="1440" w:left="666" w:header="720" w:footer="720" w:gutter="0"/>
          <w:cols w:space="720" w:equalWidth="0">
            <w:col w:w="10514" w:space="0"/>
          </w:cols>
          <w:docGrid w:linePitch="360"/>
        </w:sectPr>
      </w:pPr>
    </w:p>
    <w:p w:rsidR="007F3051" w:rsidRPr="004D0291" w:rsidRDefault="007F3051" w:rsidP="007F3051">
      <w:pPr>
        <w:autoSpaceDE w:val="0"/>
        <w:autoSpaceDN w:val="0"/>
        <w:spacing w:after="78" w:line="220" w:lineRule="exact"/>
        <w:rPr>
          <w:lang w:val="ru-RU"/>
        </w:rPr>
      </w:pPr>
    </w:p>
    <w:p w:rsidR="007F3051" w:rsidRPr="004D0291" w:rsidRDefault="007F3051" w:rsidP="007F3051">
      <w:pPr>
        <w:autoSpaceDE w:val="0"/>
        <w:autoSpaceDN w:val="0"/>
        <w:spacing w:after="0" w:line="230" w:lineRule="auto"/>
        <w:rPr>
          <w:lang w:val="ru-RU"/>
        </w:rPr>
      </w:pPr>
      <w:r w:rsidRPr="004D0291">
        <w:rPr>
          <w:rFonts w:ascii="Times New Roman" w:eastAsia="Times New Roman" w:hAnsi="Times New Roman"/>
          <w:b/>
          <w:color w:val="000000"/>
          <w:sz w:val="24"/>
          <w:lang w:val="ru-RU"/>
        </w:rPr>
        <w:t>ПЛАНИРУЕМЫЕ ОБРАЗОВАТЕЛЬНЫЕ РЕЗУЛЬТАТЫ</w:t>
      </w:r>
    </w:p>
    <w:p w:rsidR="007F3051" w:rsidRPr="004D0291" w:rsidRDefault="007F3051" w:rsidP="007F3051">
      <w:pPr>
        <w:tabs>
          <w:tab w:val="left" w:pos="180"/>
        </w:tabs>
        <w:autoSpaceDE w:val="0"/>
        <w:autoSpaceDN w:val="0"/>
        <w:spacing w:before="346" w:after="0" w:line="262" w:lineRule="auto"/>
        <w:rPr>
          <w:lang w:val="ru-RU"/>
        </w:rPr>
      </w:pPr>
      <w:r w:rsidRPr="004D0291">
        <w:rPr>
          <w:lang w:val="ru-RU"/>
        </w:rPr>
        <w:tab/>
      </w:r>
      <w:r w:rsidRPr="004D0291">
        <w:rPr>
          <w:rFonts w:ascii="Times New Roman" w:eastAsia="Times New Roman" w:hAnsi="Times New Roman"/>
          <w:color w:val="000000"/>
          <w:sz w:val="24"/>
          <w:lang w:val="ru-RU"/>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rsidR="007F3051" w:rsidRPr="004D0291" w:rsidRDefault="007F3051" w:rsidP="007F305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ЛИЧНОСТНЫЕ РЕЗУЛЬТАТЫ</w:t>
      </w:r>
    </w:p>
    <w:p w:rsidR="007F3051" w:rsidRPr="004D0291" w:rsidRDefault="007F3051" w:rsidP="007F3051">
      <w:pPr>
        <w:autoSpaceDE w:val="0"/>
        <w:autoSpaceDN w:val="0"/>
        <w:spacing w:before="166" w:after="0" w:line="286" w:lineRule="auto"/>
        <w:ind w:firstLine="180"/>
        <w:rPr>
          <w:lang w:val="ru-RU"/>
        </w:rPr>
      </w:pPr>
      <w:r w:rsidRPr="004D0291">
        <w:rPr>
          <w:rFonts w:ascii="Times New Roman" w:eastAsia="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F3051" w:rsidRPr="004D0291" w:rsidRDefault="007F3051" w:rsidP="007F3051">
      <w:pPr>
        <w:autoSpaceDE w:val="0"/>
        <w:autoSpaceDN w:val="0"/>
        <w:spacing w:before="190" w:after="0" w:line="230" w:lineRule="auto"/>
        <w:ind w:left="180"/>
        <w:rPr>
          <w:lang w:val="ru-RU"/>
        </w:rPr>
      </w:pPr>
      <w:r w:rsidRPr="004D0291">
        <w:rPr>
          <w:rFonts w:ascii="Times New Roman" w:eastAsia="Times New Roman" w:hAnsi="Times New Roman"/>
          <w:b/>
          <w:color w:val="000000"/>
          <w:sz w:val="24"/>
          <w:lang w:val="ru-RU"/>
        </w:rPr>
        <w:t>Гражданско-патриотическое воспитание:</w:t>
      </w:r>
    </w:p>
    <w:p w:rsidR="007F3051" w:rsidRPr="004D0291" w:rsidRDefault="007F3051" w:rsidP="007F305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F3051" w:rsidRPr="004D0291" w:rsidRDefault="007F3051" w:rsidP="007F3051">
      <w:pPr>
        <w:autoSpaceDE w:val="0"/>
        <w:autoSpaceDN w:val="0"/>
        <w:spacing w:before="190" w:after="0"/>
        <w:ind w:left="420" w:right="144"/>
        <w:rPr>
          <w:lang w:val="ru-RU"/>
        </w:rPr>
      </w:pPr>
      <w:r w:rsidRPr="004D0291">
        <w:rPr>
          <w:rFonts w:ascii="Times New Roman" w:eastAsia="Times New Roman" w:hAnsi="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F3051" w:rsidRPr="004D0291" w:rsidRDefault="007F3051" w:rsidP="007F305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F3051" w:rsidRPr="004D0291" w:rsidRDefault="007F3051" w:rsidP="007F305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Духовно-нравственное воспитание:</w:t>
      </w:r>
    </w:p>
    <w:p w:rsidR="007F3051" w:rsidRPr="004D0291" w:rsidRDefault="007F3051" w:rsidP="007F3051">
      <w:pPr>
        <w:autoSpaceDE w:val="0"/>
        <w:autoSpaceDN w:val="0"/>
        <w:spacing w:before="178" w:after="0"/>
        <w:ind w:left="420" w:right="720"/>
        <w:rPr>
          <w:lang w:val="ru-RU"/>
        </w:rPr>
      </w:pPr>
      <w:r w:rsidRPr="004D0291">
        <w:rPr>
          <w:rFonts w:ascii="Times New Roman" w:eastAsia="Times New Roman" w:hAnsi="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F3051" w:rsidRPr="004D0291" w:rsidRDefault="007F3051" w:rsidP="007F3051">
      <w:pPr>
        <w:autoSpaceDE w:val="0"/>
        <w:autoSpaceDN w:val="0"/>
        <w:spacing w:before="240" w:after="0" w:line="262" w:lineRule="auto"/>
        <w:ind w:left="420" w:right="432"/>
        <w:rPr>
          <w:lang w:val="ru-RU"/>
        </w:rPr>
      </w:pPr>
      <w:r w:rsidRPr="004D0291">
        <w:rPr>
          <w:rFonts w:ascii="Times New Roman" w:eastAsia="Times New Roman" w:hAnsi="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rsidR="007F3051" w:rsidRPr="004D0291" w:rsidRDefault="007F3051" w:rsidP="007F305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F3051" w:rsidRPr="004D0291" w:rsidRDefault="007F3051" w:rsidP="007F305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rsidR="007F3051" w:rsidRPr="004D0291" w:rsidRDefault="007F3051" w:rsidP="007F305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Эстетическое воспитание:</w:t>
      </w:r>
    </w:p>
    <w:p w:rsidR="007F3051" w:rsidRPr="004D0291" w:rsidRDefault="007F3051" w:rsidP="007F3051">
      <w:pPr>
        <w:autoSpaceDE w:val="0"/>
        <w:autoSpaceDN w:val="0"/>
        <w:spacing w:before="178" w:after="0"/>
        <w:ind w:left="420" w:right="288"/>
        <w:rPr>
          <w:lang w:val="ru-RU"/>
        </w:rPr>
      </w:pPr>
      <w:r w:rsidRPr="004D0291">
        <w:rPr>
          <w:rFonts w:ascii="Times New Roman" w:eastAsia="Times New Roman" w:hAnsi="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приобретение  эстетического  опыта  слушания,  чтения и эмоционально-эстетической оценки</w:t>
      </w:r>
    </w:p>
    <w:p w:rsidR="007F3051" w:rsidRPr="004D0291" w:rsidRDefault="007F3051" w:rsidP="007F3051">
      <w:pPr>
        <w:rPr>
          <w:lang w:val="ru-RU"/>
        </w:rPr>
        <w:sectPr w:rsidR="007F3051" w:rsidRPr="004D0291">
          <w:pgSz w:w="11900" w:h="16840"/>
          <w:pgMar w:top="298" w:right="650" w:bottom="440" w:left="666" w:header="720" w:footer="720" w:gutter="0"/>
          <w:cols w:space="720" w:equalWidth="0">
            <w:col w:w="10584" w:space="0"/>
          </w:cols>
          <w:docGrid w:linePitch="360"/>
        </w:sectPr>
      </w:pPr>
    </w:p>
    <w:p w:rsidR="007F3051" w:rsidRPr="004D0291" w:rsidRDefault="007F3051" w:rsidP="007F3051">
      <w:pPr>
        <w:autoSpaceDE w:val="0"/>
        <w:autoSpaceDN w:val="0"/>
        <w:spacing w:after="66" w:line="220" w:lineRule="exact"/>
        <w:rPr>
          <w:lang w:val="ru-RU"/>
        </w:rPr>
      </w:pPr>
    </w:p>
    <w:p w:rsidR="007F3051" w:rsidRPr="004D0291" w:rsidRDefault="007F3051" w:rsidP="007F3051">
      <w:pPr>
        <w:autoSpaceDE w:val="0"/>
        <w:autoSpaceDN w:val="0"/>
        <w:spacing w:after="0" w:line="230" w:lineRule="auto"/>
        <w:ind w:left="420"/>
        <w:rPr>
          <w:lang w:val="ru-RU"/>
        </w:rPr>
      </w:pPr>
      <w:r w:rsidRPr="004D0291">
        <w:rPr>
          <w:rFonts w:ascii="Times New Roman" w:eastAsia="Times New Roman" w:hAnsi="Times New Roman"/>
          <w:color w:val="000000"/>
          <w:sz w:val="24"/>
          <w:lang w:val="ru-RU"/>
        </w:rPr>
        <w:t>произведений фольклора и художественной литературы;</w:t>
      </w:r>
    </w:p>
    <w:p w:rsidR="007F3051" w:rsidRPr="004D0291" w:rsidRDefault="007F3051" w:rsidP="007F305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rsidR="007F3051" w:rsidRPr="004D0291" w:rsidRDefault="007F3051" w:rsidP="007F305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Физическое воспитание, формирование культуры здоровья эмоционального благополучия:</w:t>
      </w:r>
    </w:p>
    <w:p w:rsidR="007F3051" w:rsidRPr="004D0291" w:rsidRDefault="007F3051" w:rsidP="007F3051">
      <w:pPr>
        <w:autoSpaceDE w:val="0"/>
        <w:autoSpaceDN w:val="0"/>
        <w:spacing w:before="178" w:after="0" w:line="262" w:lineRule="auto"/>
        <w:ind w:left="420" w:right="432"/>
        <w:rPr>
          <w:lang w:val="ru-RU"/>
        </w:rPr>
      </w:pPr>
      <w:r w:rsidRPr="004D0291">
        <w:rPr>
          <w:rFonts w:ascii="Times New Roman" w:eastAsia="Times New Roman" w:hAnsi="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бережное отношение к физическому и психическому здоровью.</w:t>
      </w:r>
    </w:p>
    <w:p w:rsidR="007F3051" w:rsidRPr="004D0291" w:rsidRDefault="007F3051" w:rsidP="007F305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Трудовое воспитание:</w:t>
      </w:r>
    </w:p>
    <w:p w:rsidR="007F3051" w:rsidRPr="004D0291" w:rsidRDefault="007F3051" w:rsidP="007F3051">
      <w:pPr>
        <w:autoSpaceDE w:val="0"/>
        <w:autoSpaceDN w:val="0"/>
        <w:spacing w:before="180" w:after="0" w:line="271" w:lineRule="auto"/>
        <w:ind w:left="420" w:right="720"/>
        <w:rPr>
          <w:lang w:val="ru-RU"/>
        </w:rPr>
      </w:pPr>
      <w:r w:rsidRPr="004D0291">
        <w:rPr>
          <w:rFonts w:ascii="Times New Roman" w:eastAsia="Times New Roman" w:hAnsi="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F3051" w:rsidRPr="004D0291" w:rsidRDefault="007F3051" w:rsidP="007F305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Экологическое воспитание:</w:t>
      </w:r>
    </w:p>
    <w:p w:rsidR="007F3051" w:rsidRPr="004D0291" w:rsidRDefault="007F3051" w:rsidP="007F305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неприятие действий, приносящих ей вред.</w:t>
      </w:r>
    </w:p>
    <w:p w:rsidR="007F3051" w:rsidRPr="004D0291" w:rsidRDefault="007F3051" w:rsidP="007F305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Ценности научного познания:</w:t>
      </w:r>
    </w:p>
    <w:p w:rsidR="007F3051" w:rsidRPr="004D0291" w:rsidRDefault="007F3051" w:rsidP="007F305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овладение смысловым чтением для решения различного уровня учебных и жизненных задач;</w:t>
      </w:r>
    </w:p>
    <w:p w:rsidR="007F3051" w:rsidRPr="004D0291" w:rsidRDefault="007F3051" w:rsidP="007F3051">
      <w:pPr>
        <w:autoSpaceDE w:val="0"/>
        <w:autoSpaceDN w:val="0"/>
        <w:spacing w:before="190" w:after="0"/>
        <w:ind w:left="420"/>
        <w:rPr>
          <w:lang w:val="ru-RU"/>
        </w:rPr>
      </w:pPr>
      <w:r w:rsidRPr="004D0291">
        <w:rPr>
          <w:rFonts w:ascii="Times New Roman" w:eastAsia="Times New Roman" w:hAnsi="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7F3051" w:rsidRPr="004D0291" w:rsidRDefault="007F3051" w:rsidP="007F305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МЕТАПРЕДМЕТНЫЕ РЕЗУЛЬТАТЫ</w:t>
      </w:r>
    </w:p>
    <w:p w:rsidR="007F3051" w:rsidRPr="004D0291" w:rsidRDefault="007F3051" w:rsidP="007F3051">
      <w:pPr>
        <w:tabs>
          <w:tab w:val="left" w:pos="180"/>
        </w:tabs>
        <w:autoSpaceDE w:val="0"/>
        <w:autoSpaceDN w:val="0"/>
        <w:spacing w:before="166" w:after="0" w:line="262" w:lineRule="auto"/>
        <w:ind w:right="144"/>
        <w:rPr>
          <w:lang w:val="ru-RU"/>
        </w:rPr>
      </w:pPr>
      <w:r w:rsidRPr="004D0291">
        <w:rPr>
          <w:lang w:val="ru-RU"/>
        </w:rPr>
        <w:tab/>
      </w:r>
      <w:r w:rsidRPr="004D0291">
        <w:rPr>
          <w:rFonts w:ascii="Times New Roman" w:eastAsia="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7F3051" w:rsidRPr="004D0291" w:rsidRDefault="007F3051" w:rsidP="007F3051">
      <w:pPr>
        <w:autoSpaceDE w:val="0"/>
        <w:autoSpaceDN w:val="0"/>
        <w:spacing w:before="192" w:after="0" w:line="230" w:lineRule="auto"/>
        <w:ind w:left="180"/>
        <w:rPr>
          <w:lang w:val="ru-RU"/>
        </w:rPr>
      </w:pPr>
      <w:r w:rsidRPr="004D0291">
        <w:rPr>
          <w:rFonts w:ascii="Times New Roman" w:eastAsia="Times New Roman" w:hAnsi="Times New Roman"/>
          <w:i/>
          <w:color w:val="000000"/>
          <w:sz w:val="24"/>
          <w:lang w:val="ru-RU"/>
        </w:rPr>
        <w:t>базовые логические действия:</w:t>
      </w:r>
    </w:p>
    <w:p w:rsidR="007F3051" w:rsidRPr="004D0291" w:rsidRDefault="007F3051" w:rsidP="007F305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объединять произведения по жанру, авторской принадлежности;</w:t>
      </w:r>
    </w:p>
    <w:p w:rsidR="007F3051" w:rsidRPr="004D0291" w:rsidRDefault="007F3051" w:rsidP="007F3051">
      <w:pPr>
        <w:autoSpaceDE w:val="0"/>
        <w:autoSpaceDN w:val="0"/>
        <w:spacing w:before="190" w:after="0" w:line="262" w:lineRule="auto"/>
        <w:ind w:left="420" w:right="288"/>
        <w:rPr>
          <w:lang w:val="ru-RU"/>
        </w:rPr>
      </w:pPr>
      <w:r w:rsidRPr="004D0291">
        <w:rPr>
          <w:rFonts w:ascii="Times New Roman" w:eastAsia="Times New Roman" w:hAnsi="Times New Roman"/>
          <w:color w:val="000000"/>
          <w:sz w:val="24"/>
          <w:lang w:val="ru-RU"/>
        </w:rPr>
        <w:t>—  определять существенный признак для классификации, классифицировать произведения по темам, жанрам и видам;</w:t>
      </w:r>
    </w:p>
    <w:p w:rsidR="007F3051" w:rsidRPr="004D0291" w:rsidRDefault="007F3051" w:rsidP="007F3051">
      <w:pPr>
        <w:autoSpaceDE w:val="0"/>
        <w:autoSpaceDN w:val="0"/>
        <w:spacing w:before="190" w:after="0" w:line="271" w:lineRule="auto"/>
        <w:ind w:left="420"/>
        <w:rPr>
          <w:lang w:val="ru-RU"/>
        </w:rPr>
      </w:pPr>
      <w:r w:rsidRPr="004D0291">
        <w:rPr>
          <w:rFonts w:ascii="Times New Roman" w:eastAsia="Times New Roman" w:hAnsi="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4D0291">
        <w:rPr>
          <w:lang w:val="ru-RU"/>
        </w:rPr>
        <w:br/>
      </w:r>
      <w:r w:rsidRPr="004D0291">
        <w:rPr>
          <w:rFonts w:ascii="Times New Roman" w:eastAsia="Times New Roman" w:hAnsi="Times New Roman"/>
          <w:color w:val="000000"/>
          <w:sz w:val="24"/>
          <w:lang w:val="ru-RU"/>
        </w:rPr>
        <w:t>предложенному алгоритму;</w:t>
      </w:r>
    </w:p>
    <w:p w:rsidR="007F3051" w:rsidRPr="004D0291" w:rsidRDefault="007F3051" w:rsidP="007F305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выявлять недостаток информации для решения учебной (практической) задачи на основе предложенного алгоритма;</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устанавливать причинно-следственные связи в сюжете фольклорного и художественного</w:t>
      </w:r>
    </w:p>
    <w:p w:rsidR="007F3051" w:rsidRPr="004D0291" w:rsidRDefault="007F3051" w:rsidP="007F3051">
      <w:pPr>
        <w:rPr>
          <w:lang w:val="ru-RU"/>
        </w:rPr>
        <w:sectPr w:rsidR="007F3051" w:rsidRPr="004D0291">
          <w:pgSz w:w="11900" w:h="16840"/>
          <w:pgMar w:top="286" w:right="720" w:bottom="296" w:left="666" w:header="720" w:footer="720" w:gutter="0"/>
          <w:cols w:space="720" w:equalWidth="0">
            <w:col w:w="10514" w:space="0"/>
          </w:cols>
          <w:docGrid w:linePitch="360"/>
        </w:sectPr>
      </w:pPr>
    </w:p>
    <w:p w:rsidR="007F3051" w:rsidRPr="004D0291" w:rsidRDefault="007F3051" w:rsidP="007F3051">
      <w:pPr>
        <w:autoSpaceDE w:val="0"/>
        <w:autoSpaceDN w:val="0"/>
        <w:spacing w:after="90" w:line="220" w:lineRule="exact"/>
        <w:rPr>
          <w:lang w:val="ru-RU"/>
        </w:rPr>
      </w:pPr>
    </w:p>
    <w:p w:rsidR="007F3051" w:rsidRPr="004D0291" w:rsidRDefault="007F3051" w:rsidP="007F3051">
      <w:pPr>
        <w:tabs>
          <w:tab w:val="left" w:pos="420"/>
        </w:tabs>
        <w:autoSpaceDE w:val="0"/>
        <w:autoSpaceDN w:val="0"/>
        <w:spacing w:after="0" w:line="346" w:lineRule="auto"/>
        <w:ind w:left="180"/>
        <w:rPr>
          <w:lang w:val="ru-RU"/>
        </w:rPr>
      </w:pPr>
      <w:r w:rsidRPr="004D0291">
        <w:rPr>
          <w:lang w:val="ru-RU"/>
        </w:rPr>
        <w:tab/>
      </w:r>
      <w:r w:rsidRPr="004D0291">
        <w:rPr>
          <w:rFonts w:ascii="Times New Roman" w:eastAsia="Times New Roman" w:hAnsi="Times New Roman"/>
          <w:color w:val="000000"/>
          <w:sz w:val="24"/>
          <w:lang w:val="ru-RU"/>
        </w:rPr>
        <w:t xml:space="preserve">текста, при составлении плана, пересказе текста, характеристике поступков героев; </w:t>
      </w:r>
      <w:r w:rsidRPr="004D0291">
        <w:rPr>
          <w:lang w:val="ru-RU"/>
        </w:rPr>
        <w:br/>
      </w:r>
      <w:r w:rsidRPr="004D0291">
        <w:rPr>
          <w:rFonts w:ascii="Times New Roman" w:eastAsia="Times New Roman" w:hAnsi="Times New Roman"/>
          <w:i/>
          <w:color w:val="000000"/>
          <w:sz w:val="24"/>
          <w:lang w:val="ru-RU"/>
        </w:rPr>
        <w:t>базовые исследовательские действия: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определять разрыв между реальным и желательным состоянием объекта (ситуации) на основе </w:t>
      </w:r>
      <w:r w:rsidRPr="004D0291">
        <w:rPr>
          <w:lang w:val="ru-RU"/>
        </w:rPr>
        <w:tab/>
      </w:r>
      <w:r w:rsidRPr="004D0291">
        <w:rPr>
          <w:rFonts w:ascii="Times New Roman" w:eastAsia="Times New Roman" w:hAnsi="Times New Roman"/>
          <w:color w:val="000000"/>
          <w:sz w:val="24"/>
          <w:lang w:val="ru-RU"/>
        </w:rPr>
        <w:t>предложенных учителем вопросов;</w:t>
      </w:r>
      <w:r w:rsidRPr="004D0291">
        <w:rPr>
          <w:lang w:val="ru-RU"/>
        </w:rPr>
        <w:br/>
      </w:r>
      <w:r w:rsidRPr="004D0291">
        <w:rPr>
          <w:lang w:val="ru-RU"/>
        </w:rPr>
        <w:tab/>
      </w:r>
      <w:r w:rsidRPr="004D0291">
        <w:rPr>
          <w:rFonts w:ascii="Times New Roman" w:eastAsia="Times New Roman" w:hAnsi="Times New Roman"/>
          <w:color w:val="000000"/>
          <w:sz w:val="24"/>
          <w:lang w:val="ru-RU"/>
        </w:rPr>
        <w:t>—  формулировать с помощью учителя цель, планировать изменения объекта, ситуации;</w:t>
      </w:r>
      <w:r w:rsidRPr="004D0291">
        <w:rPr>
          <w:lang w:val="ru-RU"/>
        </w:rPr>
        <w:tab/>
      </w:r>
      <w:r w:rsidRPr="004D0291">
        <w:rPr>
          <w:rFonts w:ascii="Times New Roman" w:eastAsia="Times New Roman" w:hAnsi="Times New Roman"/>
          <w:color w:val="000000"/>
          <w:sz w:val="24"/>
          <w:lang w:val="ru-RU"/>
        </w:rPr>
        <w:t xml:space="preserve">—  сравнивать несколько вариантов решения задачи, выбирать наиболее подходящий (на основе </w:t>
      </w:r>
      <w:r w:rsidRPr="004D0291">
        <w:rPr>
          <w:lang w:val="ru-RU"/>
        </w:rPr>
        <w:tab/>
      </w:r>
      <w:r w:rsidRPr="004D0291">
        <w:rPr>
          <w:rFonts w:ascii="Times New Roman" w:eastAsia="Times New Roman" w:hAnsi="Times New Roman"/>
          <w:color w:val="000000"/>
          <w:sz w:val="24"/>
          <w:lang w:val="ru-RU"/>
        </w:rPr>
        <w:t>предложенных критериев);</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проводить по предложенному плану опыт, несложное исследование по установлению </w:t>
      </w:r>
      <w:r w:rsidRPr="004D0291">
        <w:rPr>
          <w:lang w:val="ru-RU"/>
        </w:rPr>
        <w:tab/>
      </w:r>
      <w:r w:rsidRPr="004D0291">
        <w:rPr>
          <w:rFonts w:ascii="Times New Roman" w:eastAsia="Times New Roman" w:hAnsi="Times New Roman"/>
          <w:color w:val="000000"/>
          <w:sz w:val="24"/>
          <w:lang w:val="ru-RU"/>
        </w:rPr>
        <w:t>особенностей объекта изучения и связей между объектами (часть — целое, причина —</w:t>
      </w:r>
      <w:r w:rsidRPr="004D0291">
        <w:rPr>
          <w:lang w:val="ru-RU"/>
        </w:rPr>
        <w:br/>
      </w:r>
      <w:r w:rsidRPr="004D0291">
        <w:rPr>
          <w:lang w:val="ru-RU"/>
        </w:rPr>
        <w:tab/>
      </w:r>
      <w:r w:rsidRPr="004D0291">
        <w:rPr>
          <w:rFonts w:ascii="Times New Roman" w:eastAsia="Times New Roman" w:hAnsi="Times New Roman"/>
          <w:color w:val="000000"/>
          <w:sz w:val="24"/>
          <w:lang w:val="ru-RU"/>
        </w:rPr>
        <w:t>следствие);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формулировать выводы и подкреплять их доказательствами на основе результатов </w:t>
      </w:r>
      <w:r w:rsidRPr="004D0291">
        <w:rPr>
          <w:lang w:val="ru-RU"/>
        </w:rPr>
        <w:br/>
      </w:r>
      <w:r w:rsidRPr="004D0291">
        <w:rPr>
          <w:lang w:val="ru-RU"/>
        </w:rPr>
        <w:tab/>
      </w:r>
      <w:r w:rsidRPr="004D0291">
        <w:rPr>
          <w:rFonts w:ascii="Times New Roman" w:eastAsia="Times New Roman" w:hAnsi="Times New Roman"/>
          <w:color w:val="000000"/>
          <w:sz w:val="24"/>
          <w:lang w:val="ru-RU"/>
        </w:rPr>
        <w:t>проведённого наблюдения (опыта, классификации, сравнения, исследования);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прогнозировать возможное развитие процессов, событий и их последствия в аналогичных или </w:t>
      </w:r>
      <w:r w:rsidRPr="004D0291">
        <w:rPr>
          <w:lang w:val="ru-RU"/>
        </w:rPr>
        <w:tab/>
      </w:r>
      <w:r w:rsidRPr="004D0291">
        <w:rPr>
          <w:rFonts w:ascii="Times New Roman" w:eastAsia="Times New Roman" w:hAnsi="Times New Roman"/>
          <w:color w:val="000000"/>
          <w:sz w:val="24"/>
          <w:lang w:val="ru-RU"/>
        </w:rPr>
        <w:t xml:space="preserve">сходных ситуациях; </w:t>
      </w:r>
      <w:r w:rsidRPr="004D0291">
        <w:rPr>
          <w:lang w:val="ru-RU"/>
        </w:rPr>
        <w:br/>
      </w:r>
      <w:r w:rsidRPr="004D0291">
        <w:rPr>
          <w:rFonts w:ascii="Times New Roman" w:eastAsia="Times New Roman" w:hAnsi="Times New Roman"/>
          <w:i/>
          <w:color w:val="000000"/>
          <w:sz w:val="24"/>
          <w:lang w:val="ru-RU"/>
        </w:rPr>
        <w:t>работа с информацией:</w:t>
      </w:r>
      <w:r w:rsidRPr="004D0291">
        <w:rPr>
          <w:lang w:val="ru-RU"/>
        </w:rPr>
        <w:br/>
      </w:r>
      <w:r w:rsidRPr="004D0291">
        <w:rPr>
          <w:lang w:val="ru-RU"/>
        </w:rPr>
        <w:tab/>
      </w:r>
      <w:r w:rsidRPr="004D0291">
        <w:rPr>
          <w:rFonts w:ascii="Times New Roman" w:eastAsia="Times New Roman" w:hAnsi="Times New Roman"/>
          <w:color w:val="000000"/>
          <w:sz w:val="24"/>
          <w:lang w:val="ru-RU"/>
        </w:rPr>
        <w:t>—  выбирать источник получения информации;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согласно заданному алгоритму находить в предложенном источнике информацию, </w:t>
      </w:r>
      <w:r w:rsidRPr="004D0291">
        <w:rPr>
          <w:lang w:val="ru-RU"/>
        </w:rPr>
        <w:br/>
      </w:r>
      <w:r w:rsidRPr="004D0291">
        <w:rPr>
          <w:lang w:val="ru-RU"/>
        </w:rPr>
        <w:tab/>
      </w:r>
      <w:r w:rsidRPr="004D0291">
        <w:rPr>
          <w:rFonts w:ascii="Times New Roman" w:eastAsia="Times New Roman" w:hAnsi="Times New Roman"/>
          <w:color w:val="000000"/>
          <w:sz w:val="24"/>
          <w:lang w:val="ru-RU"/>
        </w:rPr>
        <w:t>представленную в явном виде;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распознавать достоверную и недостоверную информацию самостоятельно или на основании </w:t>
      </w:r>
      <w:r w:rsidRPr="004D0291">
        <w:rPr>
          <w:lang w:val="ru-RU"/>
        </w:rPr>
        <w:tab/>
      </w:r>
      <w:r w:rsidRPr="004D0291">
        <w:rPr>
          <w:rFonts w:ascii="Times New Roman" w:eastAsia="Times New Roman" w:hAnsi="Times New Roman"/>
          <w:color w:val="000000"/>
          <w:sz w:val="24"/>
          <w:lang w:val="ru-RU"/>
        </w:rPr>
        <w:t>предложенного учителем способа её проверки;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соблюдать с помощью взрослых (учителей, родителей (законных представителей) правила </w:t>
      </w:r>
      <w:r w:rsidRPr="004D0291">
        <w:rPr>
          <w:lang w:val="ru-RU"/>
        </w:rPr>
        <w:tab/>
      </w:r>
      <w:r w:rsidRPr="004D0291">
        <w:rPr>
          <w:rFonts w:ascii="Times New Roman" w:eastAsia="Times New Roman" w:hAnsi="Times New Roman"/>
          <w:color w:val="000000"/>
          <w:sz w:val="24"/>
          <w:lang w:val="ru-RU"/>
        </w:rPr>
        <w:t>информационной безопасности при поиске информации в сети Интернет;</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анализировать и создавать текстовую, видео, графическую, звуковую информацию в </w:t>
      </w:r>
      <w:r w:rsidRPr="004D0291">
        <w:rPr>
          <w:lang w:val="ru-RU"/>
        </w:rPr>
        <w:tab/>
      </w:r>
      <w:r w:rsidRPr="004D0291">
        <w:rPr>
          <w:rFonts w:ascii="Times New Roman" w:eastAsia="Times New Roman" w:hAnsi="Times New Roman"/>
          <w:color w:val="000000"/>
          <w:sz w:val="24"/>
          <w:lang w:val="ru-RU"/>
        </w:rPr>
        <w:t>соответствии с учебной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самостоятельно создавать схемы, таблицы для представления информации.</w:t>
      </w:r>
    </w:p>
    <w:p w:rsidR="007F3051" w:rsidRPr="004D0291" w:rsidRDefault="007F3051" w:rsidP="007F3051">
      <w:pPr>
        <w:tabs>
          <w:tab w:val="left" w:pos="180"/>
          <w:tab w:val="left" w:pos="420"/>
        </w:tabs>
        <w:autoSpaceDE w:val="0"/>
        <w:autoSpaceDN w:val="0"/>
        <w:spacing w:before="178" w:after="0" w:line="350" w:lineRule="auto"/>
        <w:ind w:right="432"/>
        <w:rPr>
          <w:lang w:val="ru-RU"/>
        </w:rPr>
      </w:pPr>
      <w:r w:rsidRPr="004D0291">
        <w:rPr>
          <w:lang w:val="ru-RU"/>
        </w:rPr>
        <w:tab/>
      </w:r>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 xml:space="preserve">коммуникативные </w:t>
      </w:r>
      <w:r w:rsidRPr="004D0291">
        <w:rPr>
          <w:rFonts w:ascii="Times New Roman" w:eastAsia="Times New Roman" w:hAnsi="Times New Roman"/>
          <w:color w:val="000000"/>
          <w:sz w:val="24"/>
          <w:lang w:val="ru-RU"/>
        </w:rPr>
        <w:t xml:space="preserve">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общение</w:t>
      </w:r>
      <w:r w:rsidRPr="004D0291">
        <w:rPr>
          <w:rFonts w:ascii="Times New Roman" w:eastAsia="Times New Roman" w:hAnsi="Times New Roman"/>
          <w:color w:val="000000"/>
          <w:sz w:val="24"/>
          <w:lang w:val="ru-RU"/>
        </w:rPr>
        <w:t>:</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целями и </w:t>
      </w:r>
      <w:r w:rsidRPr="004D0291">
        <w:rPr>
          <w:lang w:val="ru-RU"/>
        </w:rPr>
        <w:tab/>
      </w:r>
      <w:r w:rsidRPr="004D0291">
        <w:rPr>
          <w:rFonts w:ascii="Times New Roman" w:eastAsia="Times New Roman" w:hAnsi="Times New Roman"/>
          <w:color w:val="000000"/>
          <w:sz w:val="24"/>
          <w:lang w:val="ru-RU"/>
        </w:rPr>
        <w:t>условиями общения в знакомой среде;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проявлять уважительное отношение к собеседнику, соблюдать правила ведения диалога и </w:t>
      </w:r>
      <w:r w:rsidRPr="004D0291">
        <w:rPr>
          <w:lang w:val="ru-RU"/>
        </w:rPr>
        <w:tab/>
      </w:r>
      <w:r w:rsidRPr="004D0291">
        <w:rPr>
          <w:rFonts w:ascii="Times New Roman" w:eastAsia="Times New Roman" w:hAnsi="Times New Roman"/>
          <w:color w:val="000000"/>
          <w:sz w:val="24"/>
          <w:lang w:val="ru-RU"/>
        </w:rPr>
        <w:t>дискуссии;</w:t>
      </w:r>
      <w:r w:rsidRPr="004D0291">
        <w:rPr>
          <w:lang w:val="ru-RU"/>
        </w:rPr>
        <w:br/>
      </w:r>
      <w:r w:rsidRPr="004D0291">
        <w:rPr>
          <w:lang w:val="ru-RU"/>
        </w:rPr>
        <w:tab/>
      </w:r>
      <w:r w:rsidRPr="004D0291">
        <w:rPr>
          <w:rFonts w:ascii="Times New Roman" w:eastAsia="Times New Roman" w:hAnsi="Times New Roman"/>
          <w:color w:val="000000"/>
          <w:sz w:val="24"/>
          <w:lang w:val="ru-RU"/>
        </w:rPr>
        <w:t>—  признавать возможность существования разных точек зрения;</w:t>
      </w:r>
      <w:r w:rsidRPr="004D0291">
        <w:rPr>
          <w:lang w:val="ru-RU"/>
        </w:rPr>
        <w:br/>
      </w:r>
      <w:r w:rsidRPr="004D0291">
        <w:rPr>
          <w:lang w:val="ru-RU"/>
        </w:rPr>
        <w:tab/>
      </w:r>
      <w:r w:rsidRPr="004D0291">
        <w:rPr>
          <w:rFonts w:ascii="Times New Roman" w:eastAsia="Times New Roman" w:hAnsi="Times New Roman"/>
          <w:color w:val="000000"/>
          <w:sz w:val="24"/>
          <w:lang w:val="ru-RU"/>
        </w:rPr>
        <w:t>—  корректно и аргументированно высказывать своё мнение;</w:t>
      </w:r>
      <w:r w:rsidRPr="004D0291">
        <w:rPr>
          <w:lang w:val="ru-RU"/>
        </w:rPr>
        <w:br/>
      </w:r>
      <w:r w:rsidRPr="004D0291">
        <w:rPr>
          <w:lang w:val="ru-RU"/>
        </w:rPr>
        <w:tab/>
      </w:r>
      <w:r w:rsidRPr="004D0291">
        <w:rPr>
          <w:rFonts w:ascii="Times New Roman" w:eastAsia="Times New Roman" w:hAnsi="Times New Roman"/>
          <w:color w:val="000000"/>
          <w:sz w:val="24"/>
          <w:lang w:val="ru-RU"/>
        </w:rPr>
        <w:t>—  строить речевое высказывание в соответствии с поставленной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создавать устные и письменные тексты (описание, рассуждение, повествование);</w:t>
      </w:r>
      <w:r w:rsidRPr="004D0291">
        <w:rPr>
          <w:lang w:val="ru-RU"/>
        </w:rPr>
        <w:tab/>
      </w:r>
      <w:r w:rsidRPr="004D0291">
        <w:rPr>
          <w:rFonts w:ascii="Times New Roman" w:eastAsia="Times New Roman" w:hAnsi="Times New Roman"/>
          <w:color w:val="000000"/>
          <w:sz w:val="24"/>
          <w:lang w:val="ru-RU"/>
        </w:rPr>
        <w:t>—  готовить небольшие публичные выступления;</w:t>
      </w:r>
      <w:r w:rsidRPr="004D0291">
        <w:rPr>
          <w:lang w:val="ru-RU"/>
        </w:rPr>
        <w:br/>
      </w:r>
      <w:r w:rsidRPr="004D0291">
        <w:rPr>
          <w:lang w:val="ru-RU"/>
        </w:rPr>
        <w:tab/>
      </w:r>
      <w:r w:rsidRPr="004D0291">
        <w:rPr>
          <w:rFonts w:ascii="Times New Roman" w:eastAsia="Times New Roman" w:hAnsi="Times New Roman"/>
          <w:color w:val="000000"/>
          <w:sz w:val="24"/>
          <w:lang w:val="ru-RU"/>
        </w:rPr>
        <w:t>—  подбирать иллюстративный материал (рисунки, фото, плакаты) к тексту выступления.</w:t>
      </w:r>
    </w:p>
    <w:p w:rsidR="007F3051" w:rsidRPr="004D0291" w:rsidRDefault="007F3051" w:rsidP="007F3051">
      <w:pPr>
        <w:rPr>
          <w:lang w:val="ru-RU"/>
        </w:rPr>
        <w:sectPr w:rsidR="007F3051" w:rsidRPr="004D0291">
          <w:pgSz w:w="11900" w:h="16840"/>
          <w:pgMar w:top="310" w:right="744" w:bottom="416" w:left="666" w:header="720" w:footer="720" w:gutter="0"/>
          <w:cols w:space="720" w:equalWidth="0">
            <w:col w:w="10490" w:space="0"/>
          </w:cols>
          <w:docGrid w:linePitch="360"/>
        </w:sectPr>
      </w:pPr>
    </w:p>
    <w:p w:rsidR="007F3051" w:rsidRPr="004D0291" w:rsidRDefault="007F3051" w:rsidP="007F3051">
      <w:pPr>
        <w:autoSpaceDE w:val="0"/>
        <w:autoSpaceDN w:val="0"/>
        <w:spacing w:after="78" w:line="220" w:lineRule="exact"/>
        <w:rPr>
          <w:lang w:val="ru-RU"/>
        </w:rPr>
      </w:pPr>
    </w:p>
    <w:p w:rsidR="007F3051" w:rsidRPr="004D0291" w:rsidRDefault="007F3051" w:rsidP="007F3051">
      <w:pPr>
        <w:tabs>
          <w:tab w:val="left" w:pos="180"/>
        </w:tabs>
        <w:autoSpaceDE w:val="0"/>
        <w:autoSpaceDN w:val="0"/>
        <w:spacing w:after="0" w:line="271" w:lineRule="auto"/>
        <w:rPr>
          <w:lang w:val="ru-RU"/>
        </w:rPr>
      </w:pPr>
      <w:r w:rsidRPr="004D0291">
        <w:rPr>
          <w:lang w:val="ru-RU"/>
        </w:rPr>
        <w:tab/>
      </w:r>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регулятивные</w:t>
      </w:r>
      <w:r w:rsidRPr="004D0291">
        <w:rPr>
          <w:rFonts w:ascii="Times New Roman" w:eastAsia="Times New Roman" w:hAnsi="Times New Roman"/>
          <w:color w:val="000000"/>
          <w:sz w:val="24"/>
          <w:lang w:val="ru-RU"/>
        </w:rPr>
        <w:t xml:space="preserve"> 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самоорганизация</w:t>
      </w:r>
      <w:r w:rsidRPr="004D0291">
        <w:rPr>
          <w:rFonts w:ascii="Times New Roman" w:eastAsia="Times New Roman" w:hAnsi="Times New Roman"/>
          <w:color w:val="000000"/>
          <w:sz w:val="24"/>
          <w:lang w:val="ru-RU"/>
        </w:rPr>
        <w:t>:</w:t>
      </w:r>
    </w:p>
    <w:p w:rsidR="007F3051" w:rsidRPr="004D0291" w:rsidRDefault="007F3051" w:rsidP="007F305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планировать действия по решению учебной задачи для получения результата;</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выстраивать последовательность выбранных действий;</w:t>
      </w:r>
    </w:p>
    <w:p w:rsidR="007F3051" w:rsidRPr="004D0291" w:rsidRDefault="007F3051" w:rsidP="007F3051">
      <w:pPr>
        <w:autoSpaceDE w:val="0"/>
        <w:autoSpaceDN w:val="0"/>
        <w:spacing w:before="178" w:after="0" w:line="230" w:lineRule="auto"/>
        <w:ind w:left="180"/>
        <w:rPr>
          <w:lang w:val="ru-RU"/>
        </w:rPr>
      </w:pPr>
      <w:r w:rsidRPr="004D0291">
        <w:rPr>
          <w:rFonts w:ascii="Times New Roman" w:eastAsia="Times New Roman" w:hAnsi="Times New Roman"/>
          <w:i/>
          <w:color w:val="000000"/>
          <w:sz w:val="24"/>
          <w:lang w:val="ru-RU"/>
        </w:rPr>
        <w:t>самоконтроль</w:t>
      </w:r>
      <w:r w:rsidRPr="004D0291">
        <w:rPr>
          <w:rFonts w:ascii="Times New Roman" w:eastAsia="Times New Roman" w:hAnsi="Times New Roman"/>
          <w:color w:val="000000"/>
          <w:sz w:val="24"/>
          <w:lang w:val="ru-RU"/>
        </w:rPr>
        <w:t>:</w:t>
      </w:r>
    </w:p>
    <w:p w:rsidR="007F3051" w:rsidRPr="004D0291" w:rsidRDefault="007F3051" w:rsidP="007F305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устанавливать причины успеха/неудач учебной деятельности;</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корректировать свои учебные действия для преодоления ошибок.</w:t>
      </w:r>
    </w:p>
    <w:p w:rsidR="007F3051" w:rsidRPr="004D0291" w:rsidRDefault="007F3051" w:rsidP="007F3051">
      <w:pPr>
        <w:autoSpaceDE w:val="0"/>
        <w:autoSpaceDN w:val="0"/>
        <w:spacing w:before="324" w:after="0" w:line="230" w:lineRule="auto"/>
        <w:rPr>
          <w:lang w:val="ru-RU"/>
        </w:rPr>
      </w:pPr>
      <w:r w:rsidRPr="004D0291">
        <w:rPr>
          <w:rFonts w:ascii="Times New Roman" w:eastAsia="Times New Roman" w:hAnsi="Times New Roman"/>
          <w:b/>
          <w:color w:val="000000"/>
          <w:sz w:val="24"/>
          <w:lang w:val="ru-RU"/>
        </w:rPr>
        <w:t>Совместная деятельность:</w:t>
      </w:r>
    </w:p>
    <w:p w:rsidR="007F3051" w:rsidRPr="004D0291" w:rsidRDefault="007F3051" w:rsidP="007F3051">
      <w:pPr>
        <w:autoSpaceDE w:val="0"/>
        <w:autoSpaceDN w:val="0"/>
        <w:spacing w:before="228" w:after="0" w:line="271" w:lineRule="auto"/>
        <w:ind w:left="420" w:right="432"/>
        <w:rPr>
          <w:lang w:val="ru-RU"/>
        </w:rPr>
      </w:pPr>
      <w:r w:rsidRPr="004D0291">
        <w:rPr>
          <w:rFonts w:ascii="Times New Roman" w:eastAsia="Times New Roman" w:hAnsi="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F3051" w:rsidRPr="004D0291" w:rsidRDefault="007F3051" w:rsidP="007F305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проявлять готовность руководить, выполнять поручения, подчиняться;</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ответственно выполнять свою часть работы;</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оценивать свой вклад в общий результат;</w:t>
      </w:r>
    </w:p>
    <w:p w:rsidR="007F3051" w:rsidRPr="004D0291" w:rsidRDefault="007F3051" w:rsidP="007F305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выполнять совместные проектные задания с опорой на предложенные образцы.</w:t>
      </w:r>
    </w:p>
    <w:p w:rsidR="007F3051" w:rsidRPr="004D0291" w:rsidRDefault="007F3051" w:rsidP="007F305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ПРЕДМЕТНЫЕ РЕЗУЛЬТАТЫ</w:t>
      </w:r>
    </w:p>
    <w:p w:rsidR="007F3051" w:rsidRPr="004D0291" w:rsidRDefault="007F3051" w:rsidP="007F3051">
      <w:pPr>
        <w:autoSpaceDE w:val="0"/>
        <w:autoSpaceDN w:val="0"/>
        <w:spacing w:before="166" w:after="0"/>
        <w:ind w:right="576" w:firstLine="180"/>
        <w:rPr>
          <w:lang w:val="ru-RU"/>
        </w:rPr>
      </w:pPr>
      <w:r w:rsidRPr="004D0291">
        <w:rPr>
          <w:rFonts w:ascii="Times New Roman" w:eastAsia="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7F3051" w:rsidRPr="004D0291" w:rsidRDefault="007F3051" w:rsidP="007F3051">
      <w:pPr>
        <w:autoSpaceDE w:val="0"/>
        <w:autoSpaceDN w:val="0"/>
        <w:spacing w:before="70" w:after="0" w:line="230" w:lineRule="auto"/>
        <w:ind w:left="180"/>
        <w:rPr>
          <w:lang w:val="ru-RU"/>
        </w:rPr>
      </w:pPr>
      <w:r w:rsidRPr="004D0291">
        <w:rPr>
          <w:rFonts w:ascii="Times New Roman" w:eastAsia="Times New Roman" w:hAnsi="Times New Roman"/>
          <w:color w:val="000000"/>
          <w:sz w:val="24"/>
          <w:lang w:val="ru-RU"/>
        </w:rPr>
        <w:t>К концу обучения</w:t>
      </w:r>
      <w:r w:rsidRPr="004D0291">
        <w:rPr>
          <w:rFonts w:ascii="Times New Roman" w:eastAsia="Times New Roman" w:hAnsi="Times New Roman"/>
          <w:b/>
          <w:color w:val="000000"/>
          <w:sz w:val="24"/>
          <w:lang w:val="ru-RU"/>
        </w:rPr>
        <w:t xml:space="preserve"> во втором классе</w:t>
      </w:r>
      <w:r w:rsidRPr="004D0291">
        <w:rPr>
          <w:rFonts w:ascii="Times New Roman" w:eastAsia="Times New Roman" w:hAnsi="Times New Roman"/>
          <w:color w:val="000000"/>
          <w:sz w:val="24"/>
          <w:lang w:val="ru-RU"/>
        </w:rPr>
        <w:t xml:space="preserve"> обучающийся научится:</w:t>
      </w:r>
    </w:p>
    <w:p w:rsidR="007F3051" w:rsidRPr="004D0291" w:rsidRDefault="007F3051" w:rsidP="007F3051">
      <w:pPr>
        <w:autoSpaceDE w:val="0"/>
        <w:autoSpaceDN w:val="0"/>
        <w:spacing w:before="178" w:after="0" w:line="283" w:lineRule="auto"/>
        <w:ind w:left="420"/>
        <w:rPr>
          <w:lang w:val="ru-RU"/>
        </w:rPr>
      </w:pPr>
      <w:r w:rsidRPr="004D0291">
        <w:rPr>
          <w:rFonts w:ascii="Times New Roman" w:eastAsia="Times New Roman" w:hAnsi="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4D0291">
        <w:rPr>
          <w:lang w:val="ru-RU"/>
        </w:rPr>
        <w:br/>
      </w:r>
      <w:r w:rsidRPr="004D0291">
        <w:rPr>
          <w:rFonts w:ascii="Times New Roman" w:eastAsia="Times New Roman" w:hAnsi="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F3051" w:rsidRPr="004D0291" w:rsidRDefault="007F3051" w:rsidP="007F305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F3051" w:rsidRPr="004D0291" w:rsidRDefault="007F3051" w:rsidP="007F3051">
      <w:pPr>
        <w:autoSpaceDE w:val="0"/>
        <w:autoSpaceDN w:val="0"/>
        <w:spacing w:before="190" w:after="0" w:line="262" w:lineRule="auto"/>
        <w:ind w:left="420" w:right="1008"/>
        <w:rPr>
          <w:lang w:val="ru-RU"/>
        </w:rPr>
      </w:pPr>
      <w:r w:rsidRPr="004D0291">
        <w:rPr>
          <w:rFonts w:ascii="Times New Roman" w:eastAsia="Times New Roman" w:hAnsi="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7F3051" w:rsidRPr="004D0291" w:rsidRDefault="007F3051" w:rsidP="007F305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w:t>
      </w:r>
    </w:p>
    <w:p w:rsidR="007F3051" w:rsidRPr="004D0291" w:rsidRDefault="007F3051" w:rsidP="007F305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7F3051" w:rsidRPr="004D0291" w:rsidRDefault="007F3051" w:rsidP="007F3051">
      <w:pPr>
        <w:rPr>
          <w:lang w:val="ru-RU"/>
        </w:rPr>
        <w:sectPr w:rsidR="007F3051" w:rsidRPr="004D0291">
          <w:pgSz w:w="11900" w:h="16840"/>
          <w:pgMar w:top="298" w:right="740" w:bottom="348" w:left="666" w:header="720" w:footer="720" w:gutter="0"/>
          <w:cols w:space="720" w:equalWidth="0">
            <w:col w:w="10494" w:space="0"/>
          </w:cols>
          <w:docGrid w:linePitch="360"/>
        </w:sectPr>
      </w:pPr>
    </w:p>
    <w:p w:rsidR="007F3051" w:rsidRPr="004D0291" w:rsidRDefault="007F3051" w:rsidP="007F3051">
      <w:pPr>
        <w:autoSpaceDE w:val="0"/>
        <w:autoSpaceDN w:val="0"/>
        <w:spacing w:after="96" w:line="220" w:lineRule="exact"/>
        <w:rPr>
          <w:lang w:val="ru-RU"/>
        </w:rPr>
      </w:pPr>
    </w:p>
    <w:p w:rsidR="007F3051" w:rsidRPr="004D0291" w:rsidRDefault="007F3051" w:rsidP="007F3051">
      <w:pPr>
        <w:autoSpaceDE w:val="0"/>
        <w:autoSpaceDN w:val="0"/>
        <w:spacing w:after="0" w:line="271" w:lineRule="auto"/>
        <w:ind w:right="144"/>
        <w:rPr>
          <w:lang w:val="ru-RU"/>
        </w:rPr>
      </w:pPr>
      <w:r w:rsidRPr="004D0291">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7F3051" w:rsidRPr="004D0291" w:rsidRDefault="007F3051" w:rsidP="007F305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F3051" w:rsidRPr="004D0291" w:rsidRDefault="007F3051" w:rsidP="007F3051">
      <w:pPr>
        <w:autoSpaceDE w:val="0"/>
        <w:autoSpaceDN w:val="0"/>
        <w:spacing w:before="190" w:after="0"/>
        <w:ind w:right="432"/>
        <w:rPr>
          <w:lang w:val="ru-RU"/>
        </w:rPr>
      </w:pPr>
      <w:r w:rsidRPr="004D0291">
        <w:rPr>
          <w:rFonts w:ascii="Times New Roman" w:eastAsia="Times New Roman" w:hAnsi="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7F3051" w:rsidRPr="004D0291" w:rsidRDefault="007F3051" w:rsidP="007F3051">
      <w:pPr>
        <w:autoSpaceDE w:val="0"/>
        <w:autoSpaceDN w:val="0"/>
        <w:spacing w:before="192" w:after="0" w:line="262" w:lineRule="auto"/>
        <w:ind w:right="432"/>
        <w:rPr>
          <w:lang w:val="ru-RU"/>
        </w:rPr>
      </w:pPr>
      <w:r w:rsidRPr="004D0291">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F3051" w:rsidRPr="004D0291" w:rsidRDefault="007F3051" w:rsidP="007F3051">
      <w:pPr>
        <w:autoSpaceDE w:val="0"/>
        <w:autoSpaceDN w:val="0"/>
        <w:spacing w:before="238" w:after="0" w:line="262" w:lineRule="auto"/>
        <w:ind w:right="432"/>
        <w:rPr>
          <w:lang w:val="ru-RU"/>
        </w:rPr>
      </w:pPr>
      <w:r w:rsidRPr="004D0291">
        <w:rPr>
          <w:rFonts w:ascii="Times New Roman" w:eastAsia="Times New Roman" w:hAnsi="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7F3051" w:rsidRPr="004D0291" w:rsidRDefault="007F3051" w:rsidP="007F305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7F3051" w:rsidRPr="004D0291" w:rsidRDefault="007F3051" w:rsidP="007F3051">
      <w:pPr>
        <w:autoSpaceDE w:val="0"/>
        <w:autoSpaceDN w:val="0"/>
        <w:spacing w:before="190" w:after="0" w:line="262" w:lineRule="auto"/>
        <w:ind w:right="576"/>
        <w:rPr>
          <w:lang w:val="ru-RU"/>
        </w:rPr>
      </w:pPr>
      <w:r w:rsidRPr="004D0291">
        <w:rPr>
          <w:rFonts w:ascii="Times New Roman" w:eastAsia="Times New Roman" w:hAnsi="Times New Roman"/>
          <w:color w:val="000000"/>
          <w:sz w:val="24"/>
          <w:lang w:val="ru-RU"/>
        </w:rPr>
        <w:t>—  пересказывать (устно) содержание произведения подробно, выборочно, от лица героя, от третьего лица;</w:t>
      </w:r>
    </w:p>
    <w:p w:rsidR="007F3051" w:rsidRPr="004D0291" w:rsidRDefault="007F3051" w:rsidP="007F3051">
      <w:pPr>
        <w:autoSpaceDE w:val="0"/>
        <w:autoSpaceDN w:val="0"/>
        <w:spacing w:before="190" w:after="0" w:line="262" w:lineRule="auto"/>
        <w:ind w:right="288"/>
        <w:rPr>
          <w:lang w:val="ru-RU"/>
        </w:rPr>
      </w:pPr>
      <w:r w:rsidRPr="004D0291">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rsidR="007F3051" w:rsidRPr="004D0291" w:rsidRDefault="007F3051" w:rsidP="007F3051">
      <w:pPr>
        <w:autoSpaceDE w:val="0"/>
        <w:autoSpaceDN w:val="0"/>
        <w:spacing w:before="190" w:after="0" w:line="262" w:lineRule="auto"/>
        <w:ind w:right="864"/>
        <w:rPr>
          <w:lang w:val="ru-RU"/>
        </w:rPr>
      </w:pPr>
      <w:r w:rsidRPr="004D0291">
        <w:rPr>
          <w:rFonts w:ascii="Times New Roman" w:eastAsia="Times New Roman" w:hAnsi="Times New Roman"/>
          <w:color w:val="000000"/>
          <w:sz w:val="24"/>
          <w:lang w:val="ru-RU"/>
        </w:rPr>
        <w:t>—  составлять высказывания на заданную тему по содержанию произведения (не менее 5 предложений);</w:t>
      </w:r>
    </w:p>
    <w:p w:rsidR="007F3051" w:rsidRPr="004D0291" w:rsidRDefault="007F3051" w:rsidP="007F3051">
      <w:pPr>
        <w:autoSpaceDE w:val="0"/>
        <w:autoSpaceDN w:val="0"/>
        <w:spacing w:before="190" w:after="0" w:line="230" w:lineRule="auto"/>
        <w:rPr>
          <w:lang w:val="ru-RU"/>
        </w:rPr>
      </w:pPr>
      <w:r w:rsidRPr="004D0291">
        <w:rPr>
          <w:rFonts w:ascii="Times New Roman" w:eastAsia="Times New Roman" w:hAnsi="Times New Roman"/>
          <w:color w:val="000000"/>
          <w:sz w:val="24"/>
          <w:lang w:val="ru-RU"/>
        </w:rPr>
        <w:t>—  сочинять по аналогии с прочитанным загадки, небольшие сказки, рассказы;</w:t>
      </w:r>
    </w:p>
    <w:p w:rsidR="007F3051" w:rsidRPr="004D0291" w:rsidRDefault="007F3051" w:rsidP="007F3051">
      <w:pPr>
        <w:autoSpaceDE w:val="0"/>
        <w:autoSpaceDN w:val="0"/>
        <w:spacing w:before="190" w:after="0" w:line="262" w:lineRule="auto"/>
        <w:ind w:right="720"/>
        <w:rPr>
          <w:lang w:val="ru-RU"/>
        </w:rPr>
      </w:pPr>
      <w:r w:rsidRPr="004D0291">
        <w:rPr>
          <w:rFonts w:ascii="Times New Roman" w:eastAsia="Times New Roman" w:hAnsi="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rsidR="007F3051" w:rsidRPr="004D0291" w:rsidRDefault="007F3051" w:rsidP="007F3051">
      <w:pPr>
        <w:autoSpaceDE w:val="0"/>
        <w:autoSpaceDN w:val="0"/>
        <w:spacing w:before="190" w:after="0" w:line="262" w:lineRule="auto"/>
        <w:rPr>
          <w:lang w:val="ru-RU"/>
        </w:rPr>
      </w:pPr>
      <w:r w:rsidRPr="004D0291">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rsidR="007F3051" w:rsidRPr="004D0291" w:rsidRDefault="007F3051" w:rsidP="007F3051">
      <w:pPr>
        <w:autoSpaceDE w:val="0"/>
        <w:autoSpaceDN w:val="0"/>
        <w:spacing w:before="192" w:after="0" w:line="262" w:lineRule="auto"/>
        <w:ind w:right="1008"/>
        <w:rPr>
          <w:lang w:val="ru-RU"/>
        </w:rPr>
      </w:pPr>
      <w:r w:rsidRPr="004D0291">
        <w:rPr>
          <w:rFonts w:ascii="Times New Roman" w:eastAsia="Times New Roman" w:hAnsi="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rsidR="007F3051" w:rsidRPr="004D0291" w:rsidRDefault="007F3051" w:rsidP="007F3051">
      <w:pPr>
        <w:rPr>
          <w:lang w:val="ru-RU"/>
        </w:rPr>
        <w:sectPr w:rsidR="007F3051" w:rsidRPr="004D0291">
          <w:pgSz w:w="11900" w:h="16840"/>
          <w:pgMar w:top="316" w:right="714" w:bottom="1440" w:left="1086" w:header="720" w:footer="720" w:gutter="0"/>
          <w:cols w:space="720" w:equalWidth="0">
            <w:col w:w="10099" w:space="0"/>
          </w:cols>
          <w:docGrid w:linePitch="360"/>
        </w:sectPr>
      </w:pPr>
    </w:p>
    <w:p w:rsidR="007F3051" w:rsidRPr="004D0291" w:rsidRDefault="007F3051" w:rsidP="007F3051">
      <w:pPr>
        <w:autoSpaceDE w:val="0"/>
        <w:autoSpaceDN w:val="0"/>
        <w:spacing w:after="64" w:line="220" w:lineRule="exact"/>
        <w:rPr>
          <w:lang w:val="ru-RU"/>
        </w:rPr>
      </w:pPr>
    </w:p>
    <w:p w:rsidR="007F3051" w:rsidRDefault="007F3051" w:rsidP="007F3051">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7F3051" w:rsidTr="00974A8C">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159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47" w:lineRule="auto"/>
              <w:ind w:left="72" w:right="468"/>
              <w:jc w:val="both"/>
              <w:rPr>
                <w:lang w:val="ru-RU"/>
              </w:rPr>
            </w:pPr>
            <w:r w:rsidRPr="004D0291">
              <w:rPr>
                <w:rFonts w:ascii="Times New Roman" w:eastAsia="Times New Roman" w:hAnsi="Times New Roman"/>
                <w:b/>
                <w:color w:val="000000"/>
                <w:w w:val="97"/>
                <w:sz w:val="16"/>
                <w:lang w:val="ru-RU"/>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711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36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7" w:lineRule="auto"/>
              <w:ind w:left="72"/>
            </w:pPr>
            <w:r>
              <w:rPr>
                <w:rFonts w:ascii="Times New Roman" w:eastAsia="Times New Roman" w:hAnsi="Times New Roman"/>
                <w:b/>
                <w:color w:val="000000"/>
                <w:w w:val="97"/>
                <w:sz w:val="16"/>
              </w:rPr>
              <w:t xml:space="preserve">Виды, </w:t>
            </w:r>
            <w:r>
              <w:br/>
            </w:r>
            <w:r>
              <w:rPr>
                <w:rFonts w:ascii="Times New Roman" w:eastAsia="Times New Roman" w:hAnsi="Times New Roman"/>
                <w:b/>
                <w:color w:val="000000"/>
                <w:w w:val="97"/>
                <w:sz w:val="16"/>
              </w:rPr>
              <w:t xml:space="preserve">формы </w:t>
            </w:r>
            <w:r>
              <w:br/>
            </w:r>
            <w:r>
              <w:rPr>
                <w:rFonts w:ascii="Times New Roman" w:eastAsia="Times New Roman" w:hAnsi="Times New Roman"/>
                <w:b/>
                <w:color w:val="000000"/>
                <w:w w:val="97"/>
                <w:sz w:val="16"/>
              </w:rPr>
              <w:t>контроля</w:t>
            </w:r>
          </w:p>
        </w:tc>
        <w:tc>
          <w:tcPr>
            <w:tcW w:w="13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0" w:lineRule="auto"/>
              <w:ind w:left="72"/>
            </w:pPr>
            <w:r>
              <w:rPr>
                <w:rFonts w:ascii="Times New Roman" w:eastAsia="Times New Roman" w:hAnsi="Times New Roman"/>
                <w:b/>
                <w:color w:val="000000"/>
                <w:w w:val="97"/>
                <w:sz w:val="16"/>
              </w:rPr>
              <w:t xml:space="preserve">Электронные </w:t>
            </w:r>
            <w:r>
              <w:br/>
            </w:r>
            <w:r>
              <w:rPr>
                <w:rFonts w:ascii="Times New Roman" w:eastAsia="Times New Roman" w:hAnsi="Times New Roman"/>
                <w:b/>
                <w:color w:val="000000"/>
                <w:w w:val="97"/>
                <w:sz w:val="16"/>
              </w:rPr>
              <w:t xml:space="preserve">(цифровые) </w:t>
            </w:r>
            <w:r>
              <w:br/>
            </w:r>
            <w:r>
              <w:rPr>
                <w:rFonts w:ascii="Times New Roman" w:eastAsia="Times New Roman" w:hAnsi="Times New Roman"/>
                <w:b/>
                <w:color w:val="000000"/>
                <w:w w:val="97"/>
                <w:sz w:val="16"/>
              </w:rPr>
              <w:t>образовательные ресурсы</w:t>
            </w:r>
          </w:p>
        </w:tc>
      </w:tr>
      <w:tr w:rsidR="007F3051" w:rsidTr="00974A8C">
        <w:trPr>
          <w:trHeight w:hRule="exact" w:val="576"/>
        </w:trPr>
        <w:tc>
          <w:tcPr>
            <w:tcW w:w="468" w:type="dxa"/>
            <w:vMerge/>
            <w:tcBorders>
              <w:top w:val="single" w:sz="4" w:space="0" w:color="000000"/>
              <w:left w:val="single" w:sz="4" w:space="0" w:color="000000"/>
              <w:bottom w:val="single" w:sz="4" w:space="0" w:color="000000"/>
              <w:right w:val="single" w:sz="4" w:space="0" w:color="000000"/>
            </w:tcBorders>
          </w:tcPr>
          <w:p w:rsidR="007F3051" w:rsidRDefault="007F3051" w:rsidP="00974A8C"/>
        </w:tc>
        <w:tc>
          <w:tcPr>
            <w:tcW w:w="1598" w:type="dxa"/>
            <w:vMerge/>
            <w:tcBorders>
              <w:top w:val="single" w:sz="4" w:space="0" w:color="000000"/>
              <w:left w:val="single" w:sz="4" w:space="0" w:color="000000"/>
              <w:bottom w:val="single" w:sz="4" w:space="0" w:color="000000"/>
              <w:right w:val="single" w:sz="4" w:space="0" w:color="000000"/>
            </w:tcBorders>
          </w:tcPr>
          <w:p w:rsidR="007F3051" w:rsidRDefault="007F3051" w:rsidP="00974A8C"/>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806" w:type="dxa"/>
            <w:vMerge/>
            <w:tcBorders>
              <w:top w:val="single" w:sz="4" w:space="0" w:color="000000"/>
              <w:left w:val="single" w:sz="4" w:space="0" w:color="000000"/>
              <w:bottom w:val="single" w:sz="4" w:space="0" w:color="000000"/>
              <w:right w:val="single" w:sz="4" w:space="0" w:color="000000"/>
            </w:tcBorders>
          </w:tcPr>
          <w:p w:rsidR="007F3051" w:rsidRDefault="007F3051" w:rsidP="00974A8C"/>
        </w:tc>
        <w:tc>
          <w:tcPr>
            <w:tcW w:w="7113" w:type="dxa"/>
            <w:vMerge/>
            <w:tcBorders>
              <w:top w:val="single" w:sz="4" w:space="0" w:color="000000"/>
              <w:left w:val="single" w:sz="4" w:space="0" w:color="000000"/>
              <w:bottom w:val="single" w:sz="4" w:space="0" w:color="000000"/>
              <w:right w:val="single" w:sz="4" w:space="0" w:color="000000"/>
            </w:tcBorders>
          </w:tcPr>
          <w:p w:rsidR="007F3051" w:rsidRDefault="007F3051" w:rsidP="00974A8C"/>
        </w:tc>
        <w:tc>
          <w:tcPr>
            <w:tcW w:w="1363" w:type="dxa"/>
            <w:vMerge/>
            <w:tcBorders>
              <w:top w:val="single" w:sz="4" w:space="0" w:color="000000"/>
              <w:left w:val="single" w:sz="4" w:space="0" w:color="000000"/>
              <w:bottom w:val="single" w:sz="4" w:space="0" w:color="000000"/>
              <w:right w:val="single" w:sz="4" w:space="0" w:color="000000"/>
            </w:tcBorders>
          </w:tcPr>
          <w:p w:rsidR="007F3051" w:rsidRDefault="007F3051" w:rsidP="00974A8C"/>
        </w:tc>
        <w:tc>
          <w:tcPr>
            <w:tcW w:w="1382" w:type="dxa"/>
            <w:vMerge/>
            <w:tcBorders>
              <w:top w:val="single" w:sz="4" w:space="0" w:color="000000"/>
              <w:left w:val="single" w:sz="4" w:space="0" w:color="000000"/>
              <w:bottom w:val="single" w:sz="4" w:space="0" w:color="000000"/>
              <w:right w:val="single" w:sz="4" w:space="0" w:color="000000"/>
            </w:tcBorders>
          </w:tcPr>
          <w:p w:rsidR="007F3051" w:rsidRDefault="007F3051" w:rsidP="00974A8C"/>
        </w:tc>
      </w:tr>
      <w:tr w:rsidR="007F3051" w:rsidTr="00974A8C">
        <w:trPr>
          <w:trHeight w:hRule="exact" w:val="272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rPr>
                <w:rFonts w:ascii="Times New Roman" w:eastAsia="Times New Roman" w:hAnsi="Times New Roman"/>
                <w:b/>
                <w:color w:val="000000"/>
                <w:w w:val="97"/>
                <w:sz w:val="16"/>
                <w:lang w:val="ru-RU"/>
              </w:rPr>
            </w:pPr>
            <w:r w:rsidRPr="004D0291">
              <w:rPr>
                <w:rFonts w:ascii="Times New Roman" w:eastAsia="Times New Roman" w:hAnsi="Times New Roman"/>
                <w:b/>
                <w:color w:val="000000"/>
                <w:w w:val="97"/>
                <w:sz w:val="16"/>
                <w:lang w:val="ru-RU"/>
              </w:rPr>
              <w:t xml:space="preserve">Библиографическая культура (работа с детской книгой и </w:t>
            </w:r>
            <w:r w:rsidRPr="004D0291">
              <w:rPr>
                <w:lang w:val="ru-RU"/>
              </w:rPr>
              <w:br/>
            </w:r>
            <w:r w:rsidRPr="004D0291">
              <w:rPr>
                <w:rFonts w:ascii="Times New Roman" w:eastAsia="Times New Roman" w:hAnsi="Times New Roman"/>
                <w:b/>
                <w:color w:val="000000"/>
                <w:w w:val="97"/>
                <w:sz w:val="16"/>
                <w:lang w:val="ru-RU"/>
              </w:rPr>
              <w:t xml:space="preserve">справочной </w:t>
            </w:r>
            <w:r w:rsidRPr="004D0291">
              <w:rPr>
                <w:lang w:val="ru-RU"/>
              </w:rPr>
              <w:br/>
            </w:r>
            <w:r w:rsidRPr="004D0291">
              <w:rPr>
                <w:rFonts w:ascii="Times New Roman" w:eastAsia="Times New Roman" w:hAnsi="Times New Roman"/>
                <w:b/>
                <w:color w:val="000000"/>
                <w:w w:val="97"/>
                <w:sz w:val="16"/>
                <w:lang w:val="ru-RU"/>
              </w:rPr>
              <w:t>литературой)</w:t>
            </w:r>
          </w:p>
          <w:p w:rsidR="007F3051" w:rsidRPr="00EC6D84" w:rsidRDefault="007F3051" w:rsidP="00974A8C">
            <w:pPr>
              <w:autoSpaceDE w:val="0"/>
              <w:autoSpaceDN w:val="0"/>
              <w:spacing w:before="78" w:after="0" w:line="230"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EC6D84" w:rsidRDefault="007F3051" w:rsidP="00974A8C">
            <w:pPr>
              <w:rPr>
                <w:rFonts w:ascii="Times New Roman" w:hAnsi="Times New Roman" w:cs="Times New Roman"/>
                <w:sz w:val="16"/>
                <w:szCs w:val="16"/>
                <w:lang w:val="ru-RU"/>
              </w:rPr>
            </w:pPr>
            <w:r w:rsidRPr="00EC6D8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7"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 xml:space="preserve">Экскурсия в библиотеку, ориентировка в пространстве школьной библиотеки, работа с тематическим каталогом; </w:t>
            </w:r>
            <w:r w:rsidRPr="004D0291">
              <w:rPr>
                <w:lang w:val="ru-RU"/>
              </w:rPr>
              <w:br/>
            </w:r>
            <w:r w:rsidRPr="004D0291">
              <w:rPr>
                <w:rFonts w:ascii="Times New Roman" w:eastAsia="Times New Roman" w:hAnsi="Times New Roman"/>
                <w:color w:val="000000"/>
                <w:w w:val="97"/>
                <w:sz w:val="16"/>
                <w:lang w:val="ru-RU"/>
              </w:rPr>
              <w:t xml:space="preserve">Беседа с библиотекарем на тему важности чтения для обучения и развития; </w:t>
            </w:r>
            <w:r w:rsidRPr="004D0291">
              <w:rPr>
                <w:lang w:val="ru-RU"/>
              </w:rPr>
              <w:br/>
            </w:r>
            <w:r w:rsidRPr="004D0291">
              <w:rPr>
                <w:rFonts w:ascii="Times New Roman" w:eastAsia="Times New Roman" w:hAnsi="Times New Roman"/>
                <w:color w:val="000000"/>
                <w:w w:val="97"/>
                <w:sz w:val="16"/>
                <w:lang w:val="ru-RU"/>
              </w:rPr>
              <w:t xml:space="preserve">Выбор книги с учётом рекомендательного списка, по тематическому каталогу в библиотеке; </w:t>
            </w:r>
            <w:r w:rsidRPr="004D0291">
              <w:rPr>
                <w:lang w:val="ru-RU"/>
              </w:rPr>
              <w:br/>
            </w:r>
            <w:r w:rsidRPr="004D0291">
              <w:rPr>
                <w:rFonts w:ascii="Times New Roman" w:eastAsia="Times New Roman" w:hAnsi="Times New Roman"/>
                <w:color w:val="000000"/>
                <w:w w:val="97"/>
                <w:sz w:val="16"/>
                <w:lang w:val="ru-RU"/>
              </w:rPr>
              <w:t xml:space="preserve">Сравнение книг по теме, автору, заголовку, ориентировка в содержании книги/учебника по оглавлению, аннотации, предисловию, условным обозначениям; </w:t>
            </w:r>
            <w:r w:rsidRPr="004D0291">
              <w:rPr>
                <w:lang w:val="ru-RU"/>
              </w:rPr>
              <w:br/>
            </w:r>
            <w:r w:rsidRPr="004D0291">
              <w:rPr>
                <w:rFonts w:ascii="Times New Roman" w:eastAsia="Times New Roman" w:hAnsi="Times New Roman"/>
                <w:color w:val="000000"/>
                <w:w w:val="97"/>
                <w:sz w:val="16"/>
                <w:lang w:val="ru-RU"/>
              </w:rPr>
              <w:t xml:space="preserve">Рассказ о прочитанной книге с использованием изученных понятий; </w:t>
            </w:r>
            <w:r w:rsidRPr="004D0291">
              <w:rPr>
                <w:lang w:val="ru-RU"/>
              </w:rPr>
              <w:br/>
            </w:r>
            <w:r w:rsidRPr="004D0291">
              <w:rPr>
                <w:rFonts w:ascii="Times New Roman" w:eastAsia="Times New Roman" w:hAnsi="Times New Roman"/>
                <w:color w:val="000000"/>
                <w:w w:val="97"/>
                <w:sz w:val="16"/>
                <w:lang w:val="ru-RU"/>
              </w:rPr>
              <w:t xml:space="preserve">Составление списка прочитанных книг; </w:t>
            </w:r>
            <w:r w:rsidRPr="004D0291">
              <w:rPr>
                <w:lang w:val="ru-RU"/>
              </w:rPr>
              <w:br/>
            </w:r>
            <w:r w:rsidRPr="004D0291">
              <w:rPr>
                <w:rFonts w:ascii="Times New Roman" w:eastAsia="Times New Roman" w:hAnsi="Times New Roman"/>
                <w:color w:val="000000"/>
                <w:w w:val="97"/>
                <w:sz w:val="16"/>
                <w:lang w:val="ru-RU"/>
              </w:rPr>
              <w:t xml:space="preserve">Группировка книг по изученным разделам и темам; </w:t>
            </w:r>
            <w:r w:rsidRPr="004D0291">
              <w:rPr>
                <w:lang w:val="ru-RU"/>
              </w:rPr>
              <w:br/>
            </w:r>
            <w:r w:rsidRPr="004D0291">
              <w:rPr>
                <w:rFonts w:ascii="Times New Roman" w:eastAsia="Times New Roman" w:hAnsi="Times New Roman"/>
                <w:color w:val="000000"/>
                <w:w w:val="97"/>
                <w:sz w:val="16"/>
                <w:lang w:val="ru-RU"/>
              </w:rPr>
              <w:t>Поиск необходимой информации в словарях и справочниках Учебный диалог: определение учебной задачи изучени</w:t>
            </w:r>
            <w:r>
              <w:rPr>
                <w:rFonts w:ascii="Times New Roman" w:eastAsia="Times New Roman" w:hAnsi="Times New Roman"/>
                <w:color w:val="000000"/>
                <w:w w:val="97"/>
                <w:sz w:val="16"/>
                <w:lang w:val="ru-RU"/>
              </w:rPr>
              <w:t>я произведений данного раздела.</w:t>
            </w:r>
            <w:r w:rsidRPr="004D0291">
              <w:rPr>
                <w:lang w:val="ru-RU"/>
              </w:rPr>
              <w:br/>
            </w:r>
          </w:p>
          <w:p w:rsidR="007F3051" w:rsidRPr="004D0291" w:rsidRDefault="007F3051" w:rsidP="00974A8C">
            <w:pPr>
              <w:autoSpaceDE w:val="0"/>
              <w:autoSpaceDN w:val="0"/>
              <w:spacing w:before="20" w:after="0" w:line="252" w:lineRule="auto"/>
              <w:ind w:left="72"/>
              <w:rPr>
                <w:lang w:val="ru-RU"/>
              </w:rPr>
            </w:pPr>
            <w:r>
              <w:rPr>
                <w:rFonts w:ascii="Times New Roman" w:eastAsia="Times New Roman" w:hAnsi="Times New Roman"/>
                <w:color w:val="000000"/>
                <w:w w:val="97"/>
                <w:sz w:val="16"/>
                <w:lang w:val="ru-RU"/>
              </w:rPr>
              <w:t xml:space="preserve"> </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Т</w:t>
            </w:r>
            <w:r w:rsidRPr="006E7F14">
              <w:rPr>
                <w:rFonts w:ascii="Times New Roman" w:hAnsi="Times New Roman" w:cs="Times New Roman"/>
                <w:sz w:val="16"/>
                <w:szCs w:val="16"/>
                <w:lang w:val="ru-RU"/>
              </w:rPr>
              <w:t>екущий контроль:</w:t>
            </w:r>
          </w:p>
          <w:p w:rsidR="007F3051"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0"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2"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3"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4"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Default="007F3051" w:rsidP="00974A8C">
            <w:hyperlink r:id="rId15" w:history="1">
              <w:r>
                <w:rPr>
                  <w:rStyle w:val="aff8"/>
                  <w:rFonts w:ascii="Times New Roman" w:eastAsia="Times New Roman" w:hAnsi="Times New Roman"/>
                  <w:w w:val="97"/>
                  <w:sz w:val="16"/>
                  <w:lang w:val="ru-RU"/>
                </w:rPr>
                <w:t>https://teachermade.com/</w:t>
              </w:r>
            </w:hyperlink>
          </w:p>
        </w:tc>
      </w:tr>
      <w:tr w:rsidR="007F3051" w:rsidRPr="004D0291" w:rsidTr="00974A8C">
        <w:trPr>
          <w:trHeight w:hRule="exact" w:val="396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1.2.</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7" w:lineRule="auto"/>
              <w:ind w:left="72" w:right="144"/>
            </w:pPr>
            <w:r>
              <w:rPr>
                <w:rFonts w:ascii="Times New Roman" w:eastAsia="Times New Roman" w:hAnsi="Times New Roman"/>
                <w:b/>
                <w:color w:val="000000"/>
                <w:w w:val="97"/>
                <w:sz w:val="16"/>
              </w:rPr>
              <w:t xml:space="preserve">Фольклор (устное народное </w:t>
            </w:r>
            <w:r>
              <w:br/>
            </w:r>
            <w:r>
              <w:rPr>
                <w:rFonts w:ascii="Times New Roman" w:eastAsia="Times New Roman" w:hAnsi="Times New Roman"/>
                <w:b/>
                <w:color w:val="000000"/>
                <w:w w:val="97"/>
                <w:sz w:val="16"/>
              </w:rPr>
              <w:t>творчество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15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 xml:space="preserve">Работа со схемой «Малые жанры фольклора»: заполнение, подбор примеров (на материале изученного в 1 классе);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загадок(по выбору); </w:t>
            </w:r>
            <w:r w:rsidRPr="004D0291">
              <w:rPr>
                <w:lang w:val="ru-RU"/>
              </w:rPr>
              <w:br/>
            </w:r>
            <w:r w:rsidRPr="004D0291">
              <w:rPr>
                <w:rFonts w:ascii="Times New Roman" w:eastAsia="Times New Roman" w:hAnsi="Times New Roman"/>
                <w:color w:val="000000"/>
                <w:w w:val="97"/>
                <w:sz w:val="16"/>
                <w:lang w:val="ru-RU"/>
              </w:rPr>
              <w:t xml:space="preserve">Групповая работа: чтение скороговорок с увеличением темпа, проведение конкурса «Лучший чтец </w:t>
            </w:r>
            <w:r w:rsidRPr="004D0291">
              <w:rPr>
                <w:lang w:val="ru-RU"/>
              </w:rPr>
              <w:br/>
            </w:r>
            <w:r w:rsidRPr="004D0291">
              <w:rPr>
                <w:rFonts w:ascii="Times New Roman" w:eastAsia="Times New Roman" w:hAnsi="Times New Roman"/>
                <w:color w:val="000000"/>
                <w:w w:val="97"/>
                <w:sz w:val="16"/>
                <w:lang w:val="ru-RU"/>
              </w:rPr>
              <w:t xml:space="preserve">скороговорок»; </w:t>
            </w:r>
            <w:r w:rsidRPr="004D0291">
              <w:rPr>
                <w:lang w:val="ru-RU"/>
              </w:rPr>
              <w:br/>
            </w:r>
            <w:r w:rsidRPr="004D0291">
              <w:rPr>
                <w:rFonts w:ascii="Times New Roman" w:eastAsia="Times New Roman" w:hAnsi="Times New Roman"/>
                <w:color w:val="000000"/>
                <w:w w:val="97"/>
                <w:sz w:val="16"/>
                <w:lang w:val="ru-RU"/>
              </w:rPr>
              <w:t xml:space="preserve">Работа с текстом: анализ юмористических событий в небылицах, нахождение созвучных (рифмованных) слов ;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w:t>
            </w:r>
            <w:r w:rsidRPr="004D0291">
              <w:rPr>
                <w:lang w:val="ru-RU"/>
              </w:rPr>
              <w:br/>
            </w:r>
            <w:r w:rsidRPr="004D0291">
              <w:rPr>
                <w:rFonts w:ascii="Times New Roman" w:eastAsia="Times New Roman" w:hAnsi="Times New Roman"/>
                <w:color w:val="000000"/>
                <w:w w:val="97"/>
                <w:sz w:val="16"/>
                <w:lang w:val="ru-RU"/>
              </w:rPr>
              <w:t xml:space="preserve">Чтение загадок и объединение их по темам; </w:t>
            </w:r>
            <w:r w:rsidRPr="004D0291">
              <w:rPr>
                <w:lang w:val="ru-RU"/>
              </w:rPr>
              <w:br/>
            </w:r>
            <w:r w:rsidRPr="004D0291">
              <w:rPr>
                <w:rFonts w:ascii="Times New Roman" w:eastAsia="Times New Roman" w:hAnsi="Times New Roman"/>
                <w:color w:val="000000"/>
                <w:w w:val="97"/>
                <w:sz w:val="16"/>
                <w:lang w:val="ru-RU"/>
              </w:rPr>
              <w:t>Упражнение на распознавание отдельных малых жанров фольклора (потешка, пословица, загадка, считалка, небылица);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Диагностическая работа;</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6"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7"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8"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9"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20"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21"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22"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23"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24"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25"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26" w:history="1">
              <w:r>
                <w:rPr>
                  <w:rStyle w:val="aff8"/>
                  <w:rFonts w:ascii="Times New Roman" w:eastAsia="Times New Roman" w:hAnsi="Times New Roman"/>
                  <w:w w:val="97"/>
                  <w:sz w:val="16"/>
                  <w:lang w:val="ru-RU"/>
                </w:rPr>
                <w:t>https://teachermade.com/</w:t>
              </w:r>
            </w:hyperlink>
          </w:p>
        </w:tc>
      </w:tr>
      <w:tr w:rsidR="007F3051" w:rsidRPr="00E01A7D" w:rsidTr="00974A8C">
        <w:trPr>
          <w:trHeight w:hRule="exact" w:val="497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E01A7D" w:rsidRDefault="007F3051" w:rsidP="00974A8C">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1.3.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7" w:lineRule="auto"/>
              <w:ind w:left="72" w:right="144"/>
              <w:rPr>
                <w:rFonts w:ascii="Times New Roman" w:eastAsia="Times New Roman" w:hAnsi="Times New Roman"/>
                <w:b/>
                <w:color w:val="000000"/>
                <w:w w:val="97"/>
                <w:sz w:val="16"/>
              </w:rPr>
            </w:pPr>
            <w:r w:rsidRPr="00EC6D84">
              <w:rPr>
                <w:rFonts w:ascii="Times New Roman" w:eastAsia="Times New Roman" w:hAnsi="Times New Roman"/>
                <w:b/>
                <w:color w:val="000000"/>
                <w:w w:val="97"/>
                <w:sz w:val="16"/>
                <w:lang w:val="ru-RU"/>
              </w:rPr>
              <w:t>О нашей Родине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B63FF6" w:rsidRDefault="007F3051" w:rsidP="00974A8C">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8664C4" w:rsidRDefault="007F3051" w:rsidP="00974A8C">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8664C4" w:rsidRDefault="007F3051" w:rsidP="00974A8C">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47" w:lineRule="auto"/>
              <w:rPr>
                <w:lang w:val="ru-RU"/>
              </w:rPr>
            </w:pPr>
            <w:r w:rsidRPr="004D0291">
              <w:rPr>
                <w:rFonts w:ascii="Times New Roman" w:eastAsia="Times New Roman" w:hAnsi="Times New Roman"/>
                <w:color w:val="000000"/>
                <w:w w:val="97"/>
                <w:sz w:val="16"/>
                <w:lang w:val="ru-RU"/>
              </w:rPr>
              <w:t>Слушание стихотворных произведений, оценка своей эмоциональной реакции на прослушанное произведение, определение темы (не менее трёх стихотворений). Например, стихотворения И. С. Никитина «Русь», Ф. П.</w:t>
            </w:r>
          </w:p>
          <w:p w:rsidR="007F3051" w:rsidRPr="004D0291" w:rsidRDefault="007F3051" w:rsidP="00974A8C">
            <w:pPr>
              <w:autoSpaceDE w:val="0"/>
              <w:autoSpaceDN w:val="0"/>
              <w:spacing w:before="20" w:after="0" w:line="233" w:lineRule="auto"/>
              <w:ind w:left="72"/>
              <w:rPr>
                <w:lang w:val="ru-RU"/>
              </w:rPr>
            </w:pPr>
            <w:r w:rsidRPr="004D0291">
              <w:rPr>
                <w:rFonts w:ascii="Times New Roman" w:eastAsia="Times New Roman" w:hAnsi="Times New Roman"/>
                <w:color w:val="000000"/>
                <w:w w:val="97"/>
                <w:sz w:val="16"/>
                <w:lang w:val="ru-RU"/>
              </w:rPr>
              <w:t>Савинова «Родина», А. А. Прокофьева «Родина», Н. М. Рубцова «Россия Русь — куда я ни взгляну…», З. Н.</w:t>
            </w:r>
          </w:p>
          <w:p w:rsidR="007F3051" w:rsidRPr="004D0291" w:rsidRDefault="007F3051" w:rsidP="00974A8C">
            <w:pPr>
              <w:autoSpaceDE w:val="0"/>
              <w:autoSpaceDN w:val="0"/>
              <w:spacing w:before="18" w:after="0" w:line="250" w:lineRule="auto"/>
              <w:ind w:left="72" w:right="288"/>
              <w:rPr>
                <w:lang w:val="ru-RU"/>
              </w:rPr>
            </w:pPr>
            <w:r w:rsidRPr="004D0291">
              <w:rPr>
                <w:rFonts w:ascii="Times New Roman" w:eastAsia="Times New Roman" w:hAnsi="Times New Roman"/>
                <w:color w:val="000000"/>
                <w:w w:val="97"/>
                <w:sz w:val="16"/>
                <w:lang w:val="ru-RU"/>
              </w:rPr>
              <w:t xml:space="preserve">Александровой «Родина»;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выделение и обсуждение главной мысли произведения — любовь к Родине неотделима от любви к родной земле и её природе; </w:t>
            </w:r>
            <w:r w:rsidRPr="004D0291">
              <w:rPr>
                <w:lang w:val="ru-RU"/>
              </w:rPr>
              <w:br/>
            </w:r>
            <w:r w:rsidRPr="004D0291">
              <w:rPr>
                <w:rFonts w:ascii="Times New Roman" w:eastAsia="Times New Roman" w:hAnsi="Times New Roman"/>
                <w:color w:val="000000"/>
                <w:w w:val="97"/>
                <w:sz w:val="16"/>
                <w:lang w:val="ru-RU"/>
              </w:rPr>
              <w:t>Работа с текстом произведения: читать отдельные строфы, задание на поисковое чтение: ответы на вопросы.</w:t>
            </w:r>
          </w:p>
          <w:p w:rsidR="007F3051" w:rsidRPr="004D0291" w:rsidRDefault="007F3051" w:rsidP="00974A8C">
            <w:pPr>
              <w:autoSpaceDE w:val="0"/>
              <w:autoSpaceDN w:val="0"/>
              <w:spacing w:before="18" w:after="0" w:line="250" w:lineRule="auto"/>
              <w:ind w:left="72" w:right="432"/>
              <w:rPr>
                <w:lang w:val="ru-RU"/>
              </w:rPr>
            </w:pPr>
            <w:r w:rsidRPr="004D0291">
              <w:rPr>
                <w:rFonts w:ascii="Times New Roman" w:eastAsia="Times New Roman" w:hAnsi="Times New Roman"/>
                <w:color w:val="000000"/>
                <w:w w:val="97"/>
                <w:sz w:val="16"/>
                <w:lang w:val="ru-RU"/>
              </w:rPr>
              <w:t xml:space="preserve">Например: в чём раскрывается истинная красота родной земли?; </w:t>
            </w:r>
            <w:r w:rsidRPr="004D0291">
              <w:rPr>
                <w:lang w:val="ru-RU"/>
              </w:rPr>
              <w:br/>
            </w:r>
            <w:r w:rsidRPr="004D0291">
              <w:rPr>
                <w:rFonts w:ascii="Times New Roman" w:eastAsia="Times New Roman" w:hAnsi="Times New Roman"/>
                <w:color w:val="000000"/>
                <w:w w:val="97"/>
                <w:sz w:val="16"/>
                <w:lang w:val="ru-RU"/>
              </w:rPr>
              <w:t xml:space="preserve">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w:t>
            </w:r>
            <w:r w:rsidRPr="004D0291">
              <w:rPr>
                <w:lang w:val="ru-RU"/>
              </w:rPr>
              <w:br/>
            </w:r>
            <w:r w:rsidRPr="004D0291">
              <w:rPr>
                <w:rFonts w:ascii="Times New Roman" w:eastAsia="Times New Roman" w:hAnsi="Times New Roman"/>
                <w:color w:val="000000"/>
                <w:w w:val="97"/>
                <w:sz w:val="16"/>
                <w:lang w:val="ru-RU"/>
              </w:rPr>
              <w:t>Чтение вслух прозаических произведений по изучаемой теме. Например, С. Т. Романовский «Русь», К. Г.</w:t>
            </w:r>
          </w:p>
          <w:p w:rsidR="007F3051" w:rsidRPr="004D0291" w:rsidRDefault="007F3051" w:rsidP="00974A8C">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Паустовский</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«Мещёрская сторона» (отрывки) и др.; </w:t>
            </w:r>
            <w:r w:rsidRPr="004D0291">
              <w:rPr>
                <w:lang w:val="ru-RU"/>
              </w:rPr>
              <w:br/>
            </w:r>
            <w:r w:rsidRPr="004D0291">
              <w:rPr>
                <w:rFonts w:ascii="Times New Roman" w:eastAsia="Times New Roman" w:hAnsi="Times New Roman"/>
                <w:color w:val="000000"/>
                <w:w w:val="97"/>
                <w:sz w:val="16"/>
                <w:lang w:val="ru-RU"/>
              </w:rPr>
              <w:t xml:space="preserve">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w:t>
            </w:r>
            <w:r w:rsidRPr="004D0291">
              <w:rPr>
                <w:lang w:val="ru-RU"/>
              </w:rPr>
              <w:br/>
            </w:r>
            <w:r w:rsidRPr="004D0291">
              <w:rPr>
                <w:rFonts w:ascii="Times New Roman" w:eastAsia="Times New Roman" w:hAnsi="Times New Roman"/>
                <w:color w:val="000000"/>
                <w:w w:val="97"/>
                <w:sz w:val="16"/>
                <w:lang w:val="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Контрольная работа;</w:t>
            </w:r>
          </w:p>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Письменный опрос;</w:t>
            </w:r>
          </w:p>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27"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28"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29"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30"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31"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32"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33"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34"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35"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36"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E01A7D" w:rsidRDefault="007F3051" w:rsidP="00974A8C">
            <w:pPr>
              <w:autoSpaceDE w:val="0"/>
              <w:autoSpaceDN w:val="0"/>
              <w:spacing w:before="78" w:after="0" w:line="252" w:lineRule="auto"/>
              <w:ind w:left="72"/>
              <w:rPr>
                <w:rStyle w:val="aff8"/>
                <w:rFonts w:ascii="Times New Roman" w:eastAsia="Times New Roman" w:hAnsi="Times New Roman"/>
                <w:w w:val="97"/>
                <w:sz w:val="16"/>
                <w:lang w:val="ru-RU"/>
              </w:rPr>
            </w:pPr>
            <w:hyperlink r:id="rId37" w:history="1">
              <w:r>
                <w:rPr>
                  <w:rStyle w:val="aff8"/>
                  <w:rFonts w:ascii="Times New Roman" w:eastAsia="Times New Roman" w:hAnsi="Times New Roman"/>
                  <w:w w:val="97"/>
                  <w:sz w:val="16"/>
                  <w:lang w:val="ru-RU"/>
                </w:rPr>
                <w:t>https://teachermade.com/</w:t>
              </w:r>
            </w:hyperlink>
          </w:p>
        </w:tc>
      </w:tr>
    </w:tbl>
    <w:p w:rsidR="007F3051" w:rsidRPr="004D0291" w:rsidRDefault="007F3051" w:rsidP="007F3051">
      <w:pPr>
        <w:autoSpaceDE w:val="0"/>
        <w:autoSpaceDN w:val="0"/>
        <w:spacing w:after="0" w:line="14" w:lineRule="exact"/>
        <w:rPr>
          <w:lang w:val="ru-RU"/>
        </w:rPr>
      </w:pPr>
    </w:p>
    <w:p w:rsidR="007F3051" w:rsidRPr="004D0291" w:rsidRDefault="007F3051" w:rsidP="007F3051">
      <w:pPr>
        <w:rPr>
          <w:lang w:val="ru-RU"/>
        </w:rPr>
        <w:sectPr w:rsidR="007F3051" w:rsidRPr="004D0291">
          <w:pgSz w:w="16840" w:h="11900"/>
          <w:pgMar w:top="282" w:right="640" w:bottom="1440" w:left="666" w:header="720" w:footer="720" w:gutter="0"/>
          <w:cols w:space="720" w:equalWidth="0">
            <w:col w:w="15534" w:space="0"/>
          </w:cols>
          <w:docGrid w:linePitch="360"/>
        </w:sectPr>
      </w:pPr>
    </w:p>
    <w:p w:rsidR="007F3051" w:rsidRPr="004D0291" w:rsidRDefault="007F3051" w:rsidP="007F305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7F3051" w:rsidRPr="004D0291" w:rsidTr="00974A8C">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143.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(осень)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 «Осень», В. Ю.</w:t>
            </w:r>
          </w:p>
          <w:p w:rsidR="007F3051" w:rsidRPr="004D0291" w:rsidRDefault="007F3051" w:rsidP="00974A8C">
            <w:pPr>
              <w:autoSpaceDE w:val="0"/>
              <w:autoSpaceDN w:val="0"/>
              <w:spacing w:before="20" w:after="0" w:line="247" w:lineRule="auto"/>
              <w:ind w:left="72" w:right="576"/>
              <w:rPr>
                <w:lang w:val="ru-RU"/>
              </w:rPr>
            </w:pPr>
            <w:r w:rsidRPr="004D0291">
              <w:rPr>
                <w:rFonts w:ascii="Times New Roman" w:eastAsia="Times New Roman" w:hAnsi="Times New Roman"/>
                <w:color w:val="000000"/>
                <w:w w:val="97"/>
                <w:sz w:val="16"/>
                <w:lang w:val="ru-RU"/>
              </w:rPr>
              <w:t xml:space="preserve">Голяховский «Листопад», И. П. Токмакова «Опустел скворечник» (по выбору не менее пяти авторов),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
          <w:p w:rsidR="007F3051" w:rsidRPr="004D0291" w:rsidRDefault="007F3051" w:rsidP="00974A8C">
            <w:pPr>
              <w:autoSpaceDE w:val="0"/>
              <w:autoSpaceDN w:val="0"/>
              <w:spacing w:before="20" w:after="0" w:line="254" w:lineRule="auto"/>
              <w:ind w:left="72" w:right="288"/>
              <w:rPr>
                <w:lang w:val="ru-RU"/>
              </w:rPr>
            </w:pPr>
            <w:r w:rsidRPr="004D0291">
              <w:rPr>
                <w:rFonts w:ascii="Times New Roman" w:eastAsia="Times New Roman" w:hAnsi="Times New Roman"/>
                <w:color w:val="000000"/>
                <w:w w:val="97"/>
                <w:sz w:val="16"/>
                <w:lang w:val="ru-RU"/>
              </w:rPr>
              <w:t xml:space="preserve">Почему? С чем сравнивает поэт осенний лес?»;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w:t>
            </w:r>
            <w:r w:rsidRPr="004D0291">
              <w:rPr>
                <w:lang w:val="ru-RU"/>
              </w:rPr>
              <w:br/>
            </w:r>
            <w:r w:rsidRPr="004D0291">
              <w:rPr>
                <w:rFonts w:ascii="Times New Roman" w:eastAsia="Times New Roman" w:hAnsi="Times New Roman"/>
                <w:color w:val="000000"/>
                <w:w w:val="97"/>
                <w:sz w:val="16"/>
                <w:lang w:val="ru-RU"/>
              </w:rPr>
              <w:t xml:space="preserve">Выразительное чтение с интонационным выделением знаков препинания, с соблюдением орфоэпических и пунктуационных норм; </w:t>
            </w:r>
            <w:r w:rsidRPr="004D0291">
              <w:rPr>
                <w:lang w:val="ru-RU"/>
              </w:rPr>
              <w:br/>
            </w:r>
            <w:r w:rsidRPr="004D0291">
              <w:rPr>
                <w:rFonts w:ascii="Times New Roman" w:eastAsia="Times New Roman" w:hAnsi="Times New Roman"/>
                <w:color w:val="000000"/>
                <w:w w:val="97"/>
                <w:sz w:val="16"/>
                <w:lang w:val="ru-RU"/>
              </w:rPr>
              <w:t xml:space="preserve">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Сладков«Сентябрь», «Осень на пороге», М. М. Пришвин «Утро», Г. А. Скребицкий «Четыре художника Осень»; Контроль восприятия произведения, прочитанного молча (про себя): определение формы (прозаическое или стихотворное),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Упражнение на 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Тестирование</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38"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39"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40"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41"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42"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43"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44"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45"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46"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47"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48" w:history="1">
              <w:r>
                <w:rPr>
                  <w:rStyle w:val="aff8"/>
                  <w:rFonts w:ascii="Times New Roman" w:eastAsia="Times New Roman" w:hAnsi="Times New Roman"/>
                  <w:w w:val="97"/>
                  <w:sz w:val="16"/>
                  <w:lang w:val="ru-RU"/>
                </w:rPr>
                <w:t>https://teachermade.com/</w:t>
              </w:r>
            </w:hyperlink>
          </w:p>
        </w:tc>
      </w:tr>
      <w:tr w:rsidR="007F3051" w:rsidRPr="004D0291" w:rsidTr="00974A8C">
        <w:trPr>
          <w:trHeight w:hRule="exact" w:val="46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w:t>
            </w:r>
            <w:r>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b/>
                <w:color w:val="000000"/>
                <w:w w:val="97"/>
                <w:sz w:val="16"/>
              </w:rPr>
              <w:t>О детях и дружбе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22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Чтение целыми словами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w:t>
            </w:r>
          </w:p>
          <w:p w:rsidR="007F3051" w:rsidRPr="004D0291" w:rsidRDefault="007F3051" w:rsidP="00974A8C">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Лунин «Я и Вовка», В. А. Осеева «Синие листья», «Волшебное слово», «Просто старушка», А. Гайдар«Совесть», М. С. Пляцковский «Настоящий друг» (по выбору, не менее четырёх произведений); </w:t>
            </w:r>
            <w:r w:rsidRPr="004D0291">
              <w:rPr>
                <w:lang w:val="ru-RU"/>
              </w:rPr>
              <w:br/>
            </w:r>
            <w:r w:rsidRPr="004D0291">
              <w:rPr>
                <w:rFonts w:ascii="Times New Roman" w:eastAsia="Times New Roman" w:hAnsi="Times New Roman"/>
                <w:color w:val="000000"/>
                <w:w w:val="97"/>
                <w:sz w:val="16"/>
                <w:lang w:val="ru-RU"/>
              </w:rPr>
              <w:t xml:space="preserve">Учебный диалог: определение темы и главной мысли произведения, соотнесение главной мысли с пословицей, подбор пословиц к тексту;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(изучающее и поисковое выборочное чтение): ответы на вопросы,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w:t>
            </w:r>
            <w:r w:rsidRPr="004D0291">
              <w:rPr>
                <w:lang w:val="ru-RU"/>
              </w:rPr>
              <w:br/>
            </w:r>
            <w:r w:rsidRPr="004D0291">
              <w:rPr>
                <w:rFonts w:ascii="Times New Roman" w:eastAsia="Times New Roman" w:hAnsi="Times New Roman"/>
                <w:color w:val="000000"/>
                <w:w w:val="97"/>
                <w:sz w:val="16"/>
                <w:lang w:val="ru-RU"/>
              </w:rPr>
              <w:t xml:space="preserve">Упражнение на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 xml:space="preserve">Обсуждение авторской позиции, выражение своего отношения к героям с подтверждением примерами из текста;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Подробный пересказ (устно) содержания произведения Упражнение в умении формулировать вопрос по фактическому 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6E7F14" w:rsidRDefault="007F3051" w:rsidP="00974A8C">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7F3051" w:rsidRPr="006E7F14"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49"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0"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1"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2"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3"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54"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5"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6"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7"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58"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59" w:history="1">
              <w:r>
                <w:rPr>
                  <w:rStyle w:val="aff8"/>
                  <w:rFonts w:ascii="Times New Roman" w:eastAsia="Times New Roman" w:hAnsi="Times New Roman"/>
                  <w:w w:val="97"/>
                  <w:sz w:val="16"/>
                  <w:lang w:val="ru-RU"/>
                </w:rPr>
                <w:t>https://teachermade.com/</w:t>
              </w:r>
            </w:hyperlink>
          </w:p>
        </w:tc>
      </w:tr>
    </w:tbl>
    <w:p w:rsidR="007F3051" w:rsidRPr="004D0291" w:rsidRDefault="007F3051" w:rsidP="007F3051">
      <w:pPr>
        <w:autoSpaceDE w:val="0"/>
        <w:autoSpaceDN w:val="0"/>
        <w:spacing w:after="0" w:line="14" w:lineRule="exact"/>
        <w:rPr>
          <w:lang w:val="ru-RU"/>
        </w:rPr>
      </w:pPr>
    </w:p>
    <w:p w:rsidR="007F3051" w:rsidRPr="004D0291" w:rsidRDefault="007F3051" w:rsidP="007F3051">
      <w:pPr>
        <w:rPr>
          <w:lang w:val="ru-RU"/>
        </w:rPr>
        <w:sectPr w:rsidR="007F3051" w:rsidRPr="004D0291">
          <w:pgSz w:w="16840" w:h="11900"/>
          <w:pgMar w:top="284" w:right="640" w:bottom="1440" w:left="666" w:header="720" w:footer="720" w:gutter="0"/>
          <w:cols w:space="720" w:equalWidth="0">
            <w:col w:w="15534" w:space="0"/>
          </w:cols>
          <w:docGrid w:linePitch="360"/>
        </w:sectPr>
      </w:pPr>
    </w:p>
    <w:p w:rsidR="007F3051" w:rsidRPr="004D0291" w:rsidRDefault="007F3051" w:rsidP="007F305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7F3051" w:rsidRPr="004D0291" w:rsidTr="00974A8C">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1.6.</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b/>
                <w:color w:val="000000"/>
                <w:w w:val="97"/>
                <w:sz w:val="16"/>
              </w:rPr>
              <w:t>Мир сказок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w:t>
            </w:r>
            <w:r>
              <w:rPr>
                <w:rFonts w:ascii="Times New Roman" w:eastAsia="Times New Roman" w:hAnsi="Times New Roman"/>
                <w:color w:val="000000"/>
                <w:w w:val="97"/>
                <w:sz w:val="16"/>
                <w:lang w:val="ru-RU"/>
              </w:rPr>
              <w:t>кина «Сказка о рыбаке и рыбке».</w:t>
            </w:r>
            <w:r w:rsidRPr="004D0291">
              <w:rPr>
                <w:lang w:val="ru-RU"/>
              </w:rPr>
              <w:br/>
            </w:r>
            <w:r w:rsidRPr="004D0291">
              <w:rPr>
                <w:rFonts w:ascii="Times New Roman" w:eastAsia="Times New Roman" w:hAnsi="Times New Roman"/>
                <w:color w:val="000000"/>
                <w:w w:val="97"/>
                <w:sz w:val="16"/>
                <w:lang w:val="ru-RU"/>
              </w:rPr>
              <w:t xml:space="preserve">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w:t>
            </w:r>
          </w:p>
          <w:p w:rsidR="007F3051" w:rsidRPr="004D0291" w:rsidRDefault="007F3051" w:rsidP="00974A8C">
            <w:pPr>
              <w:autoSpaceDE w:val="0"/>
              <w:autoSpaceDN w:val="0"/>
              <w:spacing w:before="78" w:after="0" w:line="254" w:lineRule="auto"/>
              <w:ind w:left="72"/>
              <w:rPr>
                <w:lang w:val="ru-RU"/>
              </w:rPr>
            </w:pPr>
            <w:r>
              <w:rPr>
                <w:rFonts w:ascii="Times New Roman" w:eastAsia="Times New Roman" w:hAnsi="Times New Roman"/>
                <w:color w:val="000000"/>
                <w:w w:val="97"/>
                <w:sz w:val="16"/>
                <w:lang w:val="ru-RU"/>
              </w:rPr>
              <w:t>Произведения К. Чуковского : стихотворения «Путаница», «Радость», «Федорино горе».</w:t>
            </w:r>
            <w:r w:rsidRPr="004D0291">
              <w:rPr>
                <w:lang w:val="ru-RU"/>
              </w:rPr>
              <w:br/>
            </w:r>
            <w:r w:rsidRPr="004D0291">
              <w:rPr>
                <w:rFonts w:ascii="Times New Roman" w:eastAsia="Times New Roman" w:hAnsi="Times New Roman"/>
                <w:color w:val="000000"/>
                <w:w w:val="97"/>
                <w:sz w:val="16"/>
                <w:lang w:val="ru-RU"/>
              </w:rPr>
              <w:t xml:space="preserve">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w:t>
            </w:r>
            <w:r w:rsidRPr="004D0291">
              <w:rPr>
                <w:lang w:val="ru-RU"/>
              </w:rPr>
              <w:br/>
            </w:r>
            <w:r w:rsidRPr="004D0291">
              <w:rPr>
                <w:rFonts w:ascii="Times New Roman" w:eastAsia="Times New Roman" w:hAnsi="Times New Roman"/>
                <w:color w:val="000000"/>
                <w:w w:val="97"/>
                <w:sz w:val="16"/>
                <w:lang w:val="ru-RU"/>
              </w:rPr>
              <w:t xml:space="preserve">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Pr="004D0291">
              <w:rPr>
                <w:lang w:val="ru-RU"/>
              </w:rPr>
              <w:br/>
            </w:r>
            <w:r w:rsidRPr="004D0291">
              <w:rPr>
                <w:rFonts w:ascii="Times New Roman" w:eastAsia="Times New Roman" w:hAnsi="Times New Roman"/>
                <w:color w:val="000000"/>
                <w:w w:val="97"/>
                <w:sz w:val="16"/>
                <w:lang w:val="ru-RU"/>
              </w:rPr>
              <w:t xml:space="preserve">предложение по каждой части текста); </w:t>
            </w:r>
            <w:r w:rsidRPr="004D0291">
              <w:rPr>
                <w:lang w:val="ru-RU"/>
              </w:rPr>
              <w:br/>
            </w:r>
            <w:r w:rsidRPr="004D0291">
              <w:rPr>
                <w:rFonts w:ascii="Times New Roman" w:eastAsia="Times New Roman" w:hAnsi="Times New Roman"/>
                <w:color w:val="000000"/>
                <w:w w:val="97"/>
                <w:sz w:val="16"/>
                <w:lang w:val="ru-RU"/>
              </w:rPr>
              <w:t>Упражнение на формулирование вопросов по фактическому содержанию прочитанного произведения; Пересказ (устно) содержания сказки выборочно;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122BBB" w:rsidRDefault="007F3051" w:rsidP="00974A8C">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0"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1"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2"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3"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4"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65"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6"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7"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8"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69"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70" w:history="1">
              <w:r>
                <w:rPr>
                  <w:rStyle w:val="aff8"/>
                  <w:rFonts w:ascii="Times New Roman" w:eastAsia="Times New Roman" w:hAnsi="Times New Roman"/>
                  <w:w w:val="97"/>
                  <w:sz w:val="16"/>
                  <w:lang w:val="ru-RU"/>
                </w:rPr>
                <w:t>https://teachermade.com/</w:t>
              </w:r>
            </w:hyperlink>
          </w:p>
        </w:tc>
      </w:tr>
      <w:tr w:rsidR="007F3051" w:rsidRPr="004D0291" w:rsidTr="00974A8C">
        <w:trPr>
          <w:trHeight w:hRule="exact" w:val="49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1.7.</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(зима)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о зимней природе: А. С. Пушкин «Вот север, тучи нагоняя…», «Зима! Крестьянин, торжествуя…», С. А. Есенин «Поёт зима — аукает…», Ф. И. Тютчев «Чародейкою Зимою…», И.</w:t>
            </w:r>
          </w:p>
          <w:p w:rsidR="007F3051" w:rsidRPr="004D0291" w:rsidRDefault="007F3051" w:rsidP="00974A8C">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«Узоры на снегу», М. М. Пришвин «Деревья в лесу» ; </w:t>
            </w:r>
            <w:r w:rsidRPr="004D0291">
              <w:rPr>
                <w:lang w:val="ru-RU"/>
              </w:rPr>
              <w:br/>
            </w:r>
            <w:r w:rsidRPr="004D0291">
              <w:rPr>
                <w:rFonts w:ascii="Times New Roman" w:eastAsia="Times New Roman" w:hAnsi="Times New Roman"/>
                <w:color w:val="000000"/>
                <w:w w:val="97"/>
                <w:sz w:val="16"/>
                <w:lang w:val="ru-RU"/>
              </w:rPr>
              <w:t xml:space="preserve">Контроль восприятия произведения, прочитанного молча (про себя):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w:t>
            </w:r>
            <w:r w:rsidRPr="004D0291">
              <w:rPr>
                <w:lang w:val="ru-RU"/>
              </w:rPr>
              <w:br/>
            </w:r>
            <w:r w:rsidRPr="004D0291">
              <w:rPr>
                <w:rFonts w:ascii="Times New Roman" w:eastAsia="Times New Roman" w:hAnsi="Times New Roman"/>
                <w:color w:val="000000"/>
                <w:w w:val="97"/>
                <w:sz w:val="16"/>
                <w:lang w:val="ru-RU"/>
              </w:rPr>
              <w:t xml:space="preserve">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w:t>
            </w:r>
            <w:r w:rsidRPr="004D0291">
              <w:rPr>
                <w:lang w:val="ru-RU"/>
              </w:rPr>
              <w:br/>
            </w:r>
            <w:r w:rsidRPr="004D0291">
              <w:rPr>
                <w:rFonts w:ascii="Times New Roman" w:eastAsia="Times New Roman" w:hAnsi="Times New Roman"/>
                <w:color w:val="000000"/>
                <w:w w:val="97"/>
                <w:sz w:val="16"/>
                <w:lang w:val="ru-RU"/>
              </w:rPr>
              <w:t>Чтение произведений новогодней тематики (например, С. В. Михалков «Новогодняя быль», «Событие», А.</w:t>
            </w:r>
          </w:p>
          <w:p w:rsidR="007F3051" w:rsidRPr="004D0291" w:rsidRDefault="007F3051" w:rsidP="00974A8C">
            <w:pPr>
              <w:autoSpaceDE w:val="0"/>
              <w:autoSpaceDN w:val="0"/>
              <w:spacing w:before="20" w:after="0" w:line="252" w:lineRule="auto"/>
              <w:ind w:left="72" w:right="432"/>
              <w:rPr>
                <w:lang w:val="ru-RU"/>
              </w:rPr>
            </w:pPr>
            <w:r w:rsidRPr="004D0291">
              <w:rPr>
                <w:rFonts w:ascii="Times New Roman" w:eastAsia="Times New Roman" w:hAnsi="Times New Roman"/>
                <w:color w:val="000000"/>
                <w:w w:val="97"/>
                <w:sz w:val="16"/>
                <w:lang w:val="ru-RU"/>
              </w:rPr>
              <w:t xml:space="preserve">Гайдар«Чук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 </w:t>
            </w:r>
            <w:r w:rsidRPr="004D0291">
              <w:rPr>
                <w:lang w:val="ru-RU"/>
              </w:rPr>
              <w:br/>
            </w:r>
            <w:r w:rsidRPr="004D0291">
              <w:rPr>
                <w:rFonts w:ascii="Times New Roman" w:eastAsia="Times New Roman" w:hAnsi="Times New Roman"/>
                <w:color w:val="000000"/>
                <w:w w:val="97"/>
                <w:sz w:val="16"/>
                <w:lang w:val="ru-RU"/>
              </w:rPr>
              <w:t xml:space="preserve">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w:t>
            </w:r>
            <w:r w:rsidRPr="004D0291">
              <w:rPr>
                <w:lang w:val="ru-RU"/>
              </w:rPr>
              <w:br/>
            </w:r>
            <w:r w:rsidRPr="004D0291">
              <w:rPr>
                <w:rFonts w:ascii="Times New Roman" w:eastAsia="Times New Roman" w:hAnsi="Times New Roman"/>
                <w:color w:val="000000"/>
                <w:w w:val="97"/>
                <w:sz w:val="16"/>
                <w:lang w:val="ru-RU"/>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122BBB" w:rsidRDefault="007F3051" w:rsidP="00974A8C">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1"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2"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3"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4"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5"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76"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7"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8"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79"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0"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81" w:history="1">
              <w:r>
                <w:rPr>
                  <w:rStyle w:val="aff8"/>
                  <w:rFonts w:ascii="Times New Roman" w:eastAsia="Times New Roman" w:hAnsi="Times New Roman"/>
                  <w:w w:val="97"/>
                  <w:sz w:val="16"/>
                  <w:lang w:val="ru-RU"/>
                </w:rPr>
                <w:t>https://teachermade.com/</w:t>
              </w:r>
            </w:hyperlink>
          </w:p>
        </w:tc>
      </w:tr>
    </w:tbl>
    <w:p w:rsidR="007F3051" w:rsidRPr="004D0291" w:rsidRDefault="007F3051" w:rsidP="007F3051">
      <w:pPr>
        <w:autoSpaceDE w:val="0"/>
        <w:autoSpaceDN w:val="0"/>
        <w:spacing w:after="0" w:line="14" w:lineRule="exact"/>
        <w:rPr>
          <w:lang w:val="ru-RU"/>
        </w:rPr>
      </w:pPr>
    </w:p>
    <w:p w:rsidR="007F3051" w:rsidRPr="004D0291" w:rsidRDefault="007F3051" w:rsidP="007F3051">
      <w:pPr>
        <w:rPr>
          <w:lang w:val="ru-RU"/>
        </w:rPr>
        <w:sectPr w:rsidR="007F3051" w:rsidRPr="004D0291">
          <w:pgSz w:w="16840" w:h="11900"/>
          <w:pgMar w:top="284" w:right="640" w:bottom="1126" w:left="666" w:header="720" w:footer="720" w:gutter="0"/>
          <w:cols w:space="720" w:equalWidth="0">
            <w:col w:w="15534" w:space="0"/>
          </w:cols>
          <w:docGrid w:linePitch="360"/>
        </w:sectPr>
      </w:pPr>
    </w:p>
    <w:p w:rsidR="007F3051" w:rsidRPr="004D0291" w:rsidRDefault="007F3051" w:rsidP="007F305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7F3051" w:rsidRPr="004D0291" w:rsidTr="00974A8C">
        <w:trPr>
          <w:trHeight w:hRule="exact" w:val="47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1.8.</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45" w:lineRule="auto"/>
              <w:ind w:left="72" w:right="144"/>
            </w:pPr>
            <w:r>
              <w:rPr>
                <w:rFonts w:ascii="Times New Roman" w:eastAsia="Times New Roman" w:hAnsi="Times New Roman"/>
                <w:b/>
                <w:color w:val="000000"/>
                <w:w w:val="97"/>
                <w:sz w:val="16"/>
              </w:rPr>
              <w:t>О братьях наших меньших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16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7"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 xml:space="preserve">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Рубцова«Про зайца», Саши Чёрного «Жеребёнок», Р. С. Сефа «Птенцы»,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 </w:t>
            </w:r>
            <w:r w:rsidRPr="004D0291">
              <w:rPr>
                <w:lang w:val="ru-RU"/>
              </w:rPr>
              <w:br/>
            </w:r>
            <w:r w:rsidRPr="004D0291">
              <w:rPr>
                <w:rFonts w:ascii="Times New Roman" w:eastAsia="Times New Roman" w:hAnsi="Times New Roman"/>
                <w:color w:val="000000"/>
                <w:w w:val="97"/>
                <w:sz w:val="16"/>
                <w:lang w:val="ru-RU"/>
              </w:rPr>
              <w:t>Учебный диалог: обсуждение прослушанного произведения, ответ на вопрос: «Какова главная мысль произведения? Как</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автор описывает отношения людей и животных?», осознание идеи произведения о животных: забота о животных требует</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К.Д.Ушинский«Васька», «Лиса Патрикеевна», В.В.Бианки «Ёж-спаситель», «Хитрый лис и умная уточка», Е.И.Чарушин«Страшный рассказ», В.В.Вересаев «Братишка», В.А.Осеева «Почему», В.В.Чаплина «Нюрка», М.М.Пришвин«Журка», «Ребята и утята», Б.С.Житков «Галка», «Храбрый утёнок», С.В.Образцов «Дружок», Г.Я.Снегирёв</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«Отважный пингвинёнок» (по выбору, не менее пяти авторов);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ответы на вопросы, использование</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поискового выборочного вида чтения, нахождение портрета героя, средств изображения героев и выражения их чувств,</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объяснение отношения автора к героям, поступкам; </w:t>
            </w:r>
            <w:r w:rsidRPr="004D0291">
              <w:rPr>
                <w:lang w:val="ru-RU"/>
              </w:rPr>
              <w:br/>
            </w:r>
            <w:r w:rsidRPr="004D0291">
              <w:rPr>
                <w:rFonts w:ascii="Times New Roman" w:eastAsia="Times New Roman" w:hAnsi="Times New Roman"/>
                <w:color w:val="000000"/>
                <w:w w:val="97"/>
                <w:sz w:val="16"/>
                <w:lang w:val="ru-RU"/>
              </w:rPr>
              <w:t>Задание на сравнение описания героя-животного в художественном и научно-познавательном тексте: сходство и различия,</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определение цели сообщения; </w:t>
            </w:r>
            <w:r w:rsidRPr="004D0291">
              <w:rPr>
                <w:lang w:val="ru-RU"/>
              </w:rPr>
              <w:br/>
            </w:r>
            <w:r w:rsidRPr="004D0291">
              <w:rPr>
                <w:rFonts w:ascii="Times New Roman" w:eastAsia="Times New Roman" w:hAnsi="Times New Roman"/>
                <w:color w:val="000000"/>
                <w:w w:val="97"/>
                <w:sz w:val="16"/>
                <w:lang w:val="ru-RU"/>
              </w:rPr>
              <w:t xml:space="preserve">Работа в парах: зададим друг другу вопросы по прослушанному (прочитанному) тексту;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последовательности событий в произведении, составление или дополнение плана по данному началу;</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122BBB" w:rsidRDefault="007F3051" w:rsidP="00974A8C">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2"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3"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4"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5"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6"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87"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8"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89"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0"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1"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92" w:history="1">
              <w:r>
                <w:rPr>
                  <w:rStyle w:val="aff8"/>
                  <w:rFonts w:ascii="Times New Roman" w:eastAsia="Times New Roman" w:hAnsi="Times New Roman"/>
                  <w:w w:val="97"/>
                  <w:sz w:val="16"/>
                  <w:lang w:val="ru-RU"/>
                </w:rPr>
                <w:t>https://teachermade.com/</w:t>
              </w:r>
            </w:hyperlink>
          </w:p>
        </w:tc>
      </w:tr>
      <w:tr w:rsidR="007F3051" w:rsidRPr="004D0291" w:rsidTr="00974A8C">
        <w:trPr>
          <w:trHeight w:hRule="exact" w:val="48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1.9.</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(весна и лето)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«Гонимы вешними лучами…», В. А. Жуковский</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«Жаворонок»,</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«Приход весны», А. Н. Плещеев «Весна», Ф. И. Тютчев «Зима недаром злится…», А. А. Фет «Уж верба вся пушистая…», С. Я. Маршак «Весенняя песенка», А. Л. Барто «Апрель» (по выбору 2—3 </w:t>
            </w:r>
            <w:r w:rsidRPr="004D0291">
              <w:rPr>
                <w:lang w:val="ru-RU"/>
              </w:rPr>
              <w:br/>
            </w:r>
            <w:r w:rsidRPr="004D0291">
              <w:rPr>
                <w:rFonts w:ascii="Times New Roman" w:eastAsia="Times New Roman" w:hAnsi="Times New Roman"/>
                <w:color w:val="000000"/>
                <w:w w:val="97"/>
                <w:sz w:val="16"/>
                <w:lang w:val="ru-RU"/>
              </w:rPr>
              <w:t xml:space="preserve">произведения),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
          <w:p w:rsidR="007F3051" w:rsidRPr="004D0291" w:rsidRDefault="007F3051" w:rsidP="00974A8C">
            <w:pPr>
              <w:autoSpaceDE w:val="0"/>
              <w:autoSpaceDN w:val="0"/>
              <w:spacing w:before="18" w:after="0" w:line="254" w:lineRule="auto"/>
              <w:ind w:left="72"/>
              <w:rPr>
                <w:lang w:val="ru-RU"/>
              </w:rPr>
            </w:pPr>
            <w:r w:rsidRPr="004D0291">
              <w:rPr>
                <w:rFonts w:ascii="Times New Roman" w:eastAsia="Times New Roman" w:hAnsi="Times New Roman"/>
                <w:color w:val="000000"/>
                <w:w w:val="97"/>
                <w:sz w:val="16"/>
                <w:lang w:val="ru-RU"/>
              </w:rPr>
              <w:t>Почему? Каковы</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звуки весеннего леса?»; </w:t>
            </w:r>
            <w:r w:rsidRPr="004D0291">
              <w:rPr>
                <w:lang w:val="ru-RU"/>
              </w:rPr>
              <w:br/>
            </w:r>
            <w:r w:rsidRPr="004D0291">
              <w:rPr>
                <w:rFonts w:ascii="Times New Roman" w:eastAsia="Times New Roman" w:hAnsi="Times New Roman"/>
                <w:color w:val="000000"/>
                <w:w w:val="97"/>
                <w:sz w:val="16"/>
                <w:lang w:val="ru-RU"/>
              </w:rPr>
              <w:t>Работа с текстом произведения: различение прозаического и стихотворного произведений, упражнение в нахождении</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сравнений и эпитетов, выделение в тексте слов, использованных в прямом и переносном значении, наблюдение за рифмой</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норм;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весне, доступных для восприятия младшим</w:t>
            </w:r>
            <w:r>
              <w:rPr>
                <w:rFonts w:ascii="Times New Roman" w:eastAsia="Times New Roman" w:hAnsi="Times New Roman"/>
                <w:color w:val="000000"/>
                <w:w w:val="97"/>
                <w:sz w:val="16"/>
                <w:lang w:val="ru-RU"/>
              </w:rPr>
              <w:t xml:space="preserve">и </w:t>
            </w:r>
            <w:r w:rsidRPr="004D0291">
              <w:rPr>
                <w:rFonts w:ascii="Times New Roman" w:eastAsia="Times New Roman" w:hAnsi="Times New Roman"/>
                <w:color w:val="000000"/>
                <w:w w:val="97"/>
                <w:sz w:val="16"/>
                <w:lang w:val="ru-RU"/>
              </w:rPr>
              <w:t xml:space="preserve">школьниками. </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Дифференцированное задание: выборочный пересказ (устно) отдельного эпизода; </w:t>
            </w:r>
            <w:r w:rsidRPr="004D0291">
              <w:rPr>
                <w:lang w:val="ru-RU"/>
              </w:rPr>
              <w:br/>
            </w:r>
            <w:r w:rsidRPr="004D0291">
              <w:rPr>
                <w:rFonts w:ascii="Times New Roman" w:eastAsia="Times New Roman" w:hAnsi="Times New Roman"/>
                <w:color w:val="000000"/>
                <w:w w:val="97"/>
                <w:sz w:val="16"/>
                <w:lang w:val="ru-RU"/>
              </w:rPr>
              <w:t>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122BBB" w:rsidRDefault="007F3051" w:rsidP="00974A8C">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3"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4"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5"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6"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7"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98"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99"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00"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01"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02"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103" w:history="1">
              <w:r>
                <w:rPr>
                  <w:rStyle w:val="aff8"/>
                  <w:rFonts w:ascii="Times New Roman" w:eastAsia="Times New Roman" w:hAnsi="Times New Roman"/>
                  <w:w w:val="97"/>
                  <w:sz w:val="16"/>
                  <w:lang w:val="ru-RU"/>
                </w:rPr>
                <w:t>https://teachermade.com/</w:t>
              </w:r>
            </w:hyperlink>
          </w:p>
        </w:tc>
      </w:tr>
    </w:tbl>
    <w:p w:rsidR="007F3051" w:rsidRPr="004D0291" w:rsidRDefault="007F3051" w:rsidP="007F3051">
      <w:pPr>
        <w:autoSpaceDE w:val="0"/>
        <w:autoSpaceDN w:val="0"/>
        <w:spacing w:after="0" w:line="14" w:lineRule="exact"/>
        <w:rPr>
          <w:lang w:val="ru-RU"/>
        </w:rPr>
      </w:pPr>
    </w:p>
    <w:p w:rsidR="007F3051" w:rsidRPr="004D0291" w:rsidRDefault="007F3051" w:rsidP="007F3051">
      <w:pPr>
        <w:rPr>
          <w:lang w:val="ru-RU"/>
        </w:rPr>
        <w:sectPr w:rsidR="007F3051" w:rsidRPr="004D0291">
          <w:pgSz w:w="16840" w:h="11900"/>
          <w:pgMar w:top="284" w:right="640" w:bottom="1366" w:left="666" w:header="720" w:footer="720" w:gutter="0"/>
          <w:cols w:space="720" w:equalWidth="0">
            <w:col w:w="15534" w:space="0"/>
          </w:cols>
          <w:docGrid w:linePitch="360"/>
        </w:sectPr>
      </w:pPr>
    </w:p>
    <w:p w:rsidR="007F3051" w:rsidRPr="004D0291" w:rsidRDefault="007F3051" w:rsidP="007F3051">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7F3051" w:rsidRPr="004D0291" w:rsidTr="00974A8C">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jc w:val="center"/>
            </w:pPr>
            <w:r>
              <w:rPr>
                <w:rFonts w:ascii="Times New Roman" w:eastAsia="Times New Roman" w:hAnsi="Times New Roman"/>
                <w:color w:val="000000"/>
                <w:w w:val="97"/>
                <w:sz w:val="16"/>
              </w:rPr>
              <w:t>1.10.</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45" w:lineRule="auto"/>
              <w:ind w:left="72"/>
              <w:rPr>
                <w:lang w:val="ru-RU"/>
              </w:rPr>
            </w:pPr>
            <w:r w:rsidRPr="004D0291">
              <w:rPr>
                <w:rFonts w:ascii="Times New Roman" w:eastAsia="Times New Roman" w:hAnsi="Times New Roman"/>
                <w:b/>
                <w:color w:val="000000"/>
                <w:w w:val="97"/>
                <w:sz w:val="16"/>
                <w:lang w:val="ru-RU"/>
              </w:rPr>
              <w:t>О наших близких, о семье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соотнесение главной мысли с пословицей,</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ответы на вопросы, используя изучающее и поисковое выборочное чтение;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Чтение народных колыбельных песен и авторских произведений, их сравнение. Например, М. Ю. Лермонтов</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«Спи, младенец мой прекрасный…», А. Н. Плещеев «В бурю»: схожесть и различие тем, языка;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 xml:space="preserve">Подробный пересказ (устно) содержания произведения; </w:t>
            </w:r>
            <w:r w:rsidRPr="004D0291">
              <w:rPr>
                <w:lang w:val="ru-RU"/>
              </w:rPr>
              <w:br/>
            </w:r>
            <w:r w:rsidRPr="004D0291">
              <w:rPr>
                <w:rFonts w:ascii="Times New Roman" w:eastAsia="Times New Roman" w:hAnsi="Times New Roman"/>
                <w:color w:val="000000"/>
                <w:w w:val="97"/>
                <w:sz w:val="16"/>
                <w:lang w:val="ru-RU"/>
              </w:rPr>
              <w:t>Упражнение в умении формулировать вопрос по фактическому содержанию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122BBB" w:rsidRDefault="007F3051" w:rsidP="00974A8C">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04"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05"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06"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07"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08"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09"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0"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1"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2"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3"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114" w:history="1">
              <w:r>
                <w:rPr>
                  <w:rStyle w:val="aff8"/>
                  <w:rFonts w:ascii="Times New Roman" w:eastAsia="Times New Roman" w:hAnsi="Times New Roman"/>
                  <w:w w:val="97"/>
                  <w:sz w:val="16"/>
                  <w:lang w:val="ru-RU"/>
                </w:rPr>
                <w:t>https://teachermade.com/</w:t>
              </w:r>
            </w:hyperlink>
          </w:p>
        </w:tc>
      </w:tr>
      <w:tr w:rsidR="007F3051" w:rsidRPr="004D0291" w:rsidTr="00974A8C">
        <w:trPr>
          <w:trHeight w:hRule="exact" w:val="481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6" w:after="0" w:line="233" w:lineRule="auto"/>
              <w:jc w:val="center"/>
            </w:pPr>
            <w:r>
              <w:rPr>
                <w:rFonts w:ascii="Times New Roman" w:eastAsia="Times New Roman" w:hAnsi="Times New Roman"/>
                <w:color w:val="000000"/>
                <w:w w:val="97"/>
                <w:sz w:val="16"/>
              </w:rPr>
              <w:t>1.11.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6" w:after="0" w:line="245" w:lineRule="auto"/>
              <w:ind w:right="576"/>
              <w:jc w:val="center"/>
            </w:pPr>
            <w:r>
              <w:rPr>
                <w:rFonts w:ascii="Times New Roman" w:eastAsia="Times New Roman" w:hAnsi="Times New Roman"/>
                <w:b/>
                <w:color w:val="000000"/>
                <w:w w:val="97"/>
                <w:sz w:val="16"/>
              </w:rPr>
              <w:t>Зарубежная литература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6" w:after="0" w:line="233" w:lineRule="auto"/>
              <w:ind w:left="72"/>
            </w:pPr>
            <w:r>
              <w:rPr>
                <w:rFonts w:ascii="Times New Roman" w:eastAsia="Times New Roman" w:hAnsi="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6"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произведений зарубежных писателей: братья Гримм «Бременские музыканты», Ш. Перро</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«Кот в сапогах», Дж. Харрис «Братец Лис и Братец Кролик», Э. Распэ «Необыкновенный олень», Х.-К.</w:t>
            </w:r>
          </w:p>
          <w:p w:rsidR="007F3051" w:rsidRPr="004D0291" w:rsidRDefault="007F3051" w:rsidP="00974A8C">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Андерсен «Пятеро из одного стручка», «Огниво» (не менее двух произведений по выбору);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описание характера героя, нахождение портрета героя;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Pr="004D0291">
              <w:rPr>
                <w:lang w:val="ru-RU"/>
              </w:rPr>
              <w:br/>
            </w:r>
            <w:r w:rsidRPr="004D0291">
              <w:rPr>
                <w:rFonts w:ascii="Times New Roman" w:eastAsia="Times New Roman" w:hAnsi="Times New Roman"/>
                <w:color w:val="000000"/>
                <w:w w:val="97"/>
                <w:sz w:val="16"/>
                <w:lang w:val="ru-RU"/>
              </w:rPr>
              <w:t xml:space="preserve">предложение по каждой части текста); </w:t>
            </w:r>
            <w:r w:rsidRPr="004D0291">
              <w:rPr>
                <w:lang w:val="ru-RU"/>
              </w:rPr>
              <w:br/>
            </w:r>
            <w:r w:rsidRPr="004D0291">
              <w:rPr>
                <w:rFonts w:ascii="Times New Roman" w:eastAsia="Times New Roman" w:hAnsi="Times New Roman"/>
                <w:color w:val="000000"/>
                <w:w w:val="97"/>
                <w:sz w:val="16"/>
                <w:lang w:val="ru-RU"/>
              </w:rPr>
              <w:t xml:space="preserve">Упражнение на формулирование вопросов по фактическому содержанию прочитанного произведения; Пересказ (устно) содержания сказки выборочно; </w:t>
            </w:r>
            <w:r w:rsidRPr="004D0291">
              <w:rPr>
                <w:lang w:val="ru-RU"/>
              </w:rPr>
              <w:br/>
            </w:r>
            <w:r w:rsidRPr="004D0291">
              <w:rPr>
                <w:rFonts w:ascii="Times New Roman" w:eastAsia="Times New Roman" w:hAnsi="Times New Roman"/>
                <w:color w:val="000000"/>
                <w:w w:val="97"/>
                <w:sz w:val="16"/>
                <w:lang w:val="ru-RU"/>
              </w:rPr>
              <w:t xml:space="preserve">Упражнение на узнавание по иллюстрациям названия сказок; </w:t>
            </w:r>
            <w:r w:rsidRPr="004D0291">
              <w:rPr>
                <w:lang w:val="ru-RU"/>
              </w:rPr>
              <w:br/>
            </w:r>
            <w:r w:rsidRPr="004D0291">
              <w:rPr>
                <w:rFonts w:ascii="Times New Roman" w:eastAsia="Times New Roman" w:hAnsi="Times New Roman"/>
                <w:color w:val="000000"/>
                <w:w w:val="97"/>
                <w:sz w:val="16"/>
                <w:lang w:val="ru-RU"/>
              </w:rPr>
              <w:t>Работа в группах: выбор сказки, определение эпизода, распределение ролей, инсценирование отдельных частей произведения Работа со схемой: обобщение информации о писателях-сказочниках, работа со схемой;</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122BBB" w:rsidRDefault="007F3051" w:rsidP="00974A8C">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rsidR="007F3051" w:rsidRPr="00122BBB" w:rsidRDefault="007F3051" w:rsidP="00974A8C">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rsidR="007F3051" w:rsidRPr="004D0291" w:rsidRDefault="007F3051" w:rsidP="00974A8C">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5" w:history="1">
              <w:r>
                <w:rPr>
                  <w:rStyle w:val="aff8"/>
                  <w:rFonts w:ascii="Times New Roman" w:eastAsia="Times New Roman" w:hAnsi="Times New Roman"/>
                  <w:w w:val="97"/>
                  <w:sz w:val="16"/>
                </w:rPr>
                <w:t>https</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quizizz</w:t>
              </w:r>
              <w:r>
                <w:rPr>
                  <w:rStyle w:val="aff8"/>
                  <w:rFonts w:ascii="Times New Roman" w:eastAsia="Times New Roman" w:hAnsi="Times New Roman"/>
                  <w:w w:val="97"/>
                  <w:sz w:val="16"/>
                  <w:lang w:val="ru-RU"/>
                </w:rPr>
                <w:t>.</w:t>
              </w:r>
              <w:r>
                <w:rPr>
                  <w:rStyle w:val="aff8"/>
                  <w:rFonts w:ascii="Times New Roman" w:eastAsia="Times New Roman" w:hAnsi="Times New Roman"/>
                  <w:w w:val="97"/>
                  <w:sz w:val="16"/>
                </w:rPr>
                <w:t>com</w:t>
              </w:r>
              <w:r>
                <w:rPr>
                  <w:rStyle w:val="aff8"/>
                  <w:rFonts w:ascii="Times New Roman" w:eastAsia="Times New Roman" w:hAnsi="Times New Roman"/>
                  <w:w w:val="97"/>
                  <w:sz w:val="16"/>
                  <w:lang w:val="ru-RU"/>
                </w:rPr>
                <w:t>/</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6" w:history="1">
              <w:r>
                <w:rPr>
                  <w:rStyle w:val="aff8"/>
                  <w:rFonts w:ascii="Times New Roman" w:eastAsia="Times New Roman" w:hAnsi="Times New Roman"/>
                  <w:w w:val="97"/>
                  <w:sz w:val="16"/>
                  <w:lang w:val="ru-RU"/>
                </w:rPr>
                <w:t>https://nearpod.com/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7" w:history="1">
              <w:r>
                <w:rPr>
                  <w:rStyle w:val="aff8"/>
                  <w:rFonts w:ascii="Times New Roman" w:eastAsia="Times New Roman" w:hAnsi="Times New Roman"/>
                  <w:w w:val="97"/>
                  <w:sz w:val="16"/>
                  <w:lang w:val="ru-RU"/>
                </w:rPr>
                <w:t>https://www.plickers.com/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8" w:history="1">
              <w:r>
                <w:rPr>
                  <w:rStyle w:val="aff8"/>
                  <w:rFonts w:ascii="Times New Roman" w:eastAsia="Times New Roman" w:hAnsi="Times New Roman"/>
                  <w:w w:val="97"/>
                  <w:sz w:val="16"/>
                  <w:lang w:val="ru-RU"/>
                </w:rPr>
                <w:t>https://genial.ly/</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19" w:history="1">
              <w:r>
                <w:rPr>
                  <w:rStyle w:val="aff8"/>
                  <w:rFonts w:ascii="Times New Roman" w:eastAsia="Times New Roman" w:hAnsi="Times New Roman"/>
                  <w:w w:val="97"/>
                  <w:sz w:val="16"/>
                  <w:lang w:val="ru-RU"/>
                </w:rPr>
                <w:t>https://www.zipgrade.com/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20"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21" w:history="1">
              <w:r>
                <w:rPr>
                  <w:rStyle w:val="aff8"/>
                  <w:rFonts w:ascii="Times New Roman" w:eastAsia="Times New Roman" w:hAnsi="Times New Roman"/>
                  <w:w w:val="97"/>
                  <w:sz w:val="16"/>
                  <w:lang w:val="ru-RU"/>
                </w:rPr>
                <w:t>https://worksheets.ru/</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22" w:history="1">
              <w:r>
                <w:rPr>
                  <w:rStyle w:val="aff8"/>
                  <w:rFonts w:ascii="Times New Roman" w:eastAsia="Times New Roman" w:hAnsi="Times New Roman"/>
                  <w:w w:val="97"/>
                  <w:sz w:val="16"/>
                  <w:lang w:val="ru-RU"/>
                </w:rPr>
                <w:t>https://www.liveworksheets.com/</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23" w:history="1">
              <w:r>
                <w:rPr>
                  <w:rStyle w:val="aff8"/>
                  <w:rFonts w:ascii="Times New Roman" w:eastAsia="Times New Roman" w:hAnsi="Times New Roman"/>
                  <w:w w:val="97"/>
                  <w:sz w:val="16"/>
                  <w:lang w:val="ru-RU"/>
                </w:rPr>
                <w:t>https://udoba.org/</w:t>
              </w:r>
            </w:hyperlink>
            <w:r>
              <w:rPr>
                <w:rFonts w:ascii="Times New Roman" w:eastAsia="Times New Roman" w:hAnsi="Times New Roman"/>
                <w:color w:val="000000"/>
                <w:w w:val="97"/>
                <w:sz w:val="16"/>
                <w:lang w:val="ru-RU"/>
              </w:rPr>
              <w:t xml:space="preserve"> </w:t>
            </w:r>
          </w:p>
          <w:p w:rsidR="007F3051" w:rsidRDefault="007F3051" w:rsidP="00974A8C">
            <w:pPr>
              <w:autoSpaceDE w:val="0"/>
              <w:autoSpaceDN w:val="0"/>
              <w:spacing w:before="78" w:after="0" w:line="252" w:lineRule="auto"/>
              <w:ind w:left="72"/>
              <w:rPr>
                <w:rFonts w:ascii="Times New Roman" w:eastAsia="Times New Roman" w:hAnsi="Times New Roman"/>
                <w:color w:val="000000"/>
                <w:w w:val="97"/>
                <w:sz w:val="16"/>
                <w:lang w:val="ru-RU"/>
              </w:rPr>
            </w:pPr>
            <w:hyperlink r:id="rId124" w:history="1">
              <w:r>
                <w:rPr>
                  <w:rStyle w:val="aff8"/>
                  <w:rFonts w:ascii="Times New Roman" w:eastAsia="Times New Roman" w:hAnsi="Times New Roman"/>
                  <w:w w:val="97"/>
                  <w:sz w:val="16"/>
                  <w:lang w:val="ru-RU"/>
                </w:rPr>
                <w:t>https://learningapps.org/</w:t>
              </w:r>
            </w:hyperlink>
            <w:r>
              <w:rPr>
                <w:rFonts w:ascii="Times New Roman" w:eastAsia="Times New Roman" w:hAnsi="Times New Roman"/>
                <w:color w:val="000000"/>
                <w:w w:val="97"/>
                <w:sz w:val="16"/>
                <w:lang w:val="ru-RU"/>
              </w:rPr>
              <w:t xml:space="preserve"> </w:t>
            </w:r>
          </w:p>
          <w:p w:rsidR="007F3051" w:rsidRPr="004D0291" w:rsidRDefault="007F3051" w:rsidP="00974A8C">
            <w:pPr>
              <w:rPr>
                <w:lang w:val="ru-RU"/>
              </w:rPr>
            </w:pPr>
            <w:hyperlink r:id="rId125" w:history="1">
              <w:r>
                <w:rPr>
                  <w:rStyle w:val="aff8"/>
                  <w:rFonts w:ascii="Times New Roman" w:eastAsia="Times New Roman" w:hAnsi="Times New Roman"/>
                  <w:w w:val="97"/>
                  <w:sz w:val="16"/>
                  <w:lang w:val="ru-RU"/>
                </w:rPr>
                <w:t>https://teachermade.com/</w:t>
              </w:r>
            </w:hyperlink>
          </w:p>
        </w:tc>
      </w:tr>
      <w:tr w:rsidR="007F3051" w:rsidTr="00974A8C">
        <w:trPr>
          <w:trHeight w:hRule="exact" w:val="348"/>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6" w:after="0" w:line="230" w:lineRule="auto"/>
              <w:ind w:left="72"/>
            </w:pPr>
            <w:r>
              <w:rPr>
                <w:rFonts w:ascii="Times New Roman" w:eastAsia="Times New Roman" w:hAnsi="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6" w:after="0" w:line="230" w:lineRule="auto"/>
              <w:ind w:left="72"/>
            </w:pPr>
            <w:r>
              <w:rPr>
                <w:rFonts w:ascii="Times New Roman" w:eastAsia="Times New Roman" w:hAnsi="Times New Roman"/>
                <w:color w:val="000000"/>
                <w:w w:val="97"/>
                <w:sz w:val="16"/>
              </w:rPr>
              <w:t>0</w:t>
            </w:r>
          </w:p>
        </w:tc>
        <w:tc>
          <w:tcPr>
            <w:tcW w:w="1290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r>
      <w:tr w:rsidR="007F3051" w:rsidTr="00974A8C">
        <w:trPr>
          <w:trHeight w:hRule="exact" w:val="520"/>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4D0291" w:rsidRDefault="007F3051" w:rsidP="00974A8C">
            <w:pPr>
              <w:autoSpaceDE w:val="0"/>
              <w:autoSpaceDN w:val="0"/>
              <w:spacing w:before="76" w:after="0" w:line="245" w:lineRule="auto"/>
              <w:ind w:left="72" w:right="144"/>
              <w:rPr>
                <w:lang w:val="ru-RU"/>
              </w:rPr>
            </w:pPr>
            <w:r w:rsidRPr="004D0291">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6" w:after="0" w:line="233" w:lineRule="auto"/>
              <w:ind w:left="72"/>
            </w:pPr>
            <w:r>
              <w:rPr>
                <w:rFonts w:ascii="Times New Roman" w:eastAsia="Times New Roman" w:hAnsi="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Pr="00E01A7D" w:rsidRDefault="007F3051" w:rsidP="00974A8C">
            <w:pPr>
              <w:rPr>
                <w:rFonts w:ascii="Times New Roman" w:hAnsi="Times New Roman" w:cs="Times New Roman"/>
                <w:sz w:val="16"/>
                <w:szCs w:val="16"/>
                <w:lang w:val="ru-RU"/>
              </w:rPr>
            </w:pPr>
            <w:r w:rsidRPr="00E01A7D">
              <w:rPr>
                <w:rFonts w:ascii="Times New Roman" w:hAnsi="Times New Roman" w:cs="Times New Roman"/>
                <w:sz w:val="16"/>
                <w:szCs w:val="16"/>
                <w:lang w:val="ru-RU"/>
              </w:rPr>
              <w:t>2</w:t>
            </w:r>
          </w:p>
        </w:tc>
        <w:tc>
          <w:tcPr>
            <w:tcW w:w="1066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7F3051" w:rsidRDefault="007F3051" w:rsidP="00974A8C"/>
        </w:tc>
      </w:tr>
    </w:tbl>
    <w:p w:rsidR="007F3051" w:rsidRDefault="007F3051" w:rsidP="007F3051">
      <w:pPr>
        <w:autoSpaceDE w:val="0"/>
        <w:autoSpaceDN w:val="0"/>
        <w:spacing w:after="0" w:line="14" w:lineRule="exact"/>
      </w:pPr>
    </w:p>
    <w:p w:rsidR="007F3051" w:rsidRDefault="007F3051" w:rsidP="007F3051">
      <w:pPr>
        <w:sectPr w:rsidR="007F3051">
          <w:pgSz w:w="16840" w:h="11900"/>
          <w:pgMar w:top="284" w:right="640" w:bottom="802" w:left="666" w:header="720" w:footer="720" w:gutter="0"/>
          <w:cols w:space="720" w:equalWidth="0">
            <w:col w:w="15534" w:space="0"/>
          </w:cols>
          <w:docGrid w:linePitch="360"/>
        </w:sectPr>
      </w:pPr>
    </w:p>
    <w:p w:rsidR="00F97729" w:rsidRDefault="00F97729">
      <w:bookmarkStart w:id="0" w:name="_GoBack"/>
      <w:bookmarkEnd w:id="0"/>
    </w:p>
    <w:sectPr w:rsidR="00F977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C8B"/>
    <w:rsid w:val="007F3051"/>
    <w:rsid w:val="00860C8B"/>
    <w:rsid w:val="00F97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92F21B-7987-4088-B4F9-53B176E23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F3051"/>
    <w:pPr>
      <w:spacing w:after="200" w:line="276" w:lineRule="auto"/>
    </w:pPr>
    <w:rPr>
      <w:rFonts w:eastAsiaTheme="minorEastAsia"/>
      <w:lang w:val="en-US"/>
    </w:rPr>
  </w:style>
  <w:style w:type="paragraph" w:styleId="1">
    <w:name w:val="heading 1"/>
    <w:basedOn w:val="a1"/>
    <w:next w:val="a1"/>
    <w:link w:val="10"/>
    <w:uiPriority w:val="9"/>
    <w:qFormat/>
    <w:rsid w:val="007F305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1">
    <w:name w:val="heading 2"/>
    <w:basedOn w:val="a1"/>
    <w:next w:val="a1"/>
    <w:link w:val="22"/>
    <w:uiPriority w:val="9"/>
    <w:unhideWhenUsed/>
    <w:qFormat/>
    <w:rsid w:val="007F305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1">
    <w:name w:val="heading 3"/>
    <w:basedOn w:val="a1"/>
    <w:next w:val="a1"/>
    <w:link w:val="32"/>
    <w:uiPriority w:val="9"/>
    <w:unhideWhenUsed/>
    <w:qFormat/>
    <w:rsid w:val="007F3051"/>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1"/>
    <w:next w:val="a1"/>
    <w:link w:val="40"/>
    <w:uiPriority w:val="9"/>
    <w:semiHidden/>
    <w:unhideWhenUsed/>
    <w:qFormat/>
    <w:rsid w:val="007F3051"/>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1"/>
    <w:next w:val="a1"/>
    <w:link w:val="50"/>
    <w:uiPriority w:val="9"/>
    <w:semiHidden/>
    <w:unhideWhenUsed/>
    <w:qFormat/>
    <w:rsid w:val="007F305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1"/>
    <w:next w:val="a1"/>
    <w:link w:val="60"/>
    <w:uiPriority w:val="9"/>
    <w:semiHidden/>
    <w:unhideWhenUsed/>
    <w:qFormat/>
    <w:rsid w:val="007F305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1"/>
    <w:next w:val="a1"/>
    <w:link w:val="70"/>
    <w:uiPriority w:val="9"/>
    <w:semiHidden/>
    <w:unhideWhenUsed/>
    <w:qFormat/>
    <w:rsid w:val="007F305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7F3051"/>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1"/>
    <w:next w:val="a1"/>
    <w:link w:val="90"/>
    <w:uiPriority w:val="9"/>
    <w:semiHidden/>
    <w:unhideWhenUsed/>
    <w:qFormat/>
    <w:rsid w:val="007F305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7F3051"/>
    <w:rPr>
      <w:rFonts w:asciiTheme="majorHAnsi" w:eastAsiaTheme="majorEastAsia" w:hAnsiTheme="majorHAnsi" w:cstheme="majorBidi"/>
      <w:b/>
      <w:bCs/>
      <w:color w:val="2E74B5" w:themeColor="accent1" w:themeShade="BF"/>
      <w:sz w:val="28"/>
      <w:szCs w:val="28"/>
      <w:lang w:val="en-US"/>
    </w:rPr>
  </w:style>
  <w:style w:type="character" w:customStyle="1" w:styleId="22">
    <w:name w:val="Заголовок 2 Знак"/>
    <w:basedOn w:val="a2"/>
    <w:link w:val="21"/>
    <w:uiPriority w:val="9"/>
    <w:rsid w:val="007F3051"/>
    <w:rPr>
      <w:rFonts w:asciiTheme="majorHAnsi" w:eastAsiaTheme="majorEastAsia" w:hAnsiTheme="majorHAnsi" w:cstheme="majorBidi"/>
      <w:b/>
      <w:bCs/>
      <w:color w:val="5B9BD5" w:themeColor="accent1"/>
      <w:sz w:val="26"/>
      <w:szCs w:val="26"/>
      <w:lang w:val="en-US"/>
    </w:rPr>
  </w:style>
  <w:style w:type="character" w:customStyle="1" w:styleId="32">
    <w:name w:val="Заголовок 3 Знак"/>
    <w:basedOn w:val="a2"/>
    <w:link w:val="31"/>
    <w:uiPriority w:val="9"/>
    <w:rsid w:val="007F3051"/>
    <w:rPr>
      <w:rFonts w:asciiTheme="majorHAnsi" w:eastAsiaTheme="majorEastAsia" w:hAnsiTheme="majorHAnsi" w:cstheme="majorBidi"/>
      <w:b/>
      <w:bCs/>
      <w:color w:val="5B9BD5" w:themeColor="accent1"/>
      <w:lang w:val="en-US"/>
    </w:rPr>
  </w:style>
  <w:style w:type="character" w:customStyle="1" w:styleId="40">
    <w:name w:val="Заголовок 4 Знак"/>
    <w:basedOn w:val="a2"/>
    <w:link w:val="4"/>
    <w:uiPriority w:val="9"/>
    <w:semiHidden/>
    <w:rsid w:val="007F3051"/>
    <w:rPr>
      <w:rFonts w:asciiTheme="majorHAnsi" w:eastAsiaTheme="majorEastAsia" w:hAnsiTheme="majorHAnsi" w:cstheme="majorBidi"/>
      <w:b/>
      <w:bCs/>
      <w:i/>
      <w:iCs/>
      <w:color w:val="5B9BD5" w:themeColor="accent1"/>
      <w:lang w:val="en-US"/>
    </w:rPr>
  </w:style>
  <w:style w:type="character" w:customStyle="1" w:styleId="50">
    <w:name w:val="Заголовок 5 Знак"/>
    <w:basedOn w:val="a2"/>
    <w:link w:val="5"/>
    <w:uiPriority w:val="9"/>
    <w:semiHidden/>
    <w:rsid w:val="007F3051"/>
    <w:rPr>
      <w:rFonts w:asciiTheme="majorHAnsi" w:eastAsiaTheme="majorEastAsia" w:hAnsiTheme="majorHAnsi" w:cstheme="majorBidi"/>
      <w:color w:val="1F4D78" w:themeColor="accent1" w:themeShade="7F"/>
      <w:lang w:val="en-US"/>
    </w:rPr>
  </w:style>
  <w:style w:type="character" w:customStyle="1" w:styleId="60">
    <w:name w:val="Заголовок 6 Знак"/>
    <w:basedOn w:val="a2"/>
    <w:link w:val="6"/>
    <w:uiPriority w:val="9"/>
    <w:semiHidden/>
    <w:rsid w:val="007F3051"/>
    <w:rPr>
      <w:rFonts w:asciiTheme="majorHAnsi" w:eastAsiaTheme="majorEastAsia" w:hAnsiTheme="majorHAnsi" w:cstheme="majorBidi"/>
      <w:i/>
      <w:iCs/>
      <w:color w:val="1F4D78" w:themeColor="accent1" w:themeShade="7F"/>
      <w:lang w:val="en-US"/>
    </w:rPr>
  </w:style>
  <w:style w:type="character" w:customStyle="1" w:styleId="70">
    <w:name w:val="Заголовок 7 Знак"/>
    <w:basedOn w:val="a2"/>
    <w:link w:val="7"/>
    <w:uiPriority w:val="9"/>
    <w:semiHidden/>
    <w:rsid w:val="007F3051"/>
    <w:rPr>
      <w:rFonts w:asciiTheme="majorHAnsi" w:eastAsiaTheme="majorEastAsia" w:hAnsiTheme="majorHAnsi" w:cstheme="majorBidi"/>
      <w:i/>
      <w:iCs/>
      <w:color w:val="404040" w:themeColor="text1" w:themeTint="BF"/>
      <w:lang w:val="en-US"/>
    </w:rPr>
  </w:style>
  <w:style w:type="character" w:customStyle="1" w:styleId="80">
    <w:name w:val="Заголовок 8 Знак"/>
    <w:basedOn w:val="a2"/>
    <w:link w:val="8"/>
    <w:uiPriority w:val="9"/>
    <w:semiHidden/>
    <w:rsid w:val="007F3051"/>
    <w:rPr>
      <w:rFonts w:asciiTheme="majorHAnsi" w:eastAsiaTheme="majorEastAsia" w:hAnsiTheme="majorHAnsi" w:cstheme="majorBidi"/>
      <w:color w:val="5B9BD5" w:themeColor="accent1"/>
      <w:sz w:val="20"/>
      <w:szCs w:val="20"/>
      <w:lang w:val="en-US"/>
    </w:rPr>
  </w:style>
  <w:style w:type="character" w:customStyle="1" w:styleId="90">
    <w:name w:val="Заголовок 9 Знак"/>
    <w:basedOn w:val="a2"/>
    <w:link w:val="9"/>
    <w:uiPriority w:val="9"/>
    <w:semiHidden/>
    <w:rsid w:val="007F3051"/>
    <w:rPr>
      <w:rFonts w:asciiTheme="majorHAnsi" w:eastAsiaTheme="majorEastAsia" w:hAnsiTheme="majorHAnsi" w:cstheme="majorBidi"/>
      <w:i/>
      <w:iCs/>
      <w:color w:val="404040" w:themeColor="text1" w:themeTint="BF"/>
      <w:sz w:val="20"/>
      <w:szCs w:val="20"/>
      <w:lang w:val="en-US"/>
    </w:rPr>
  </w:style>
  <w:style w:type="paragraph" w:styleId="a5">
    <w:name w:val="header"/>
    <w:basedOn w:val="a1"/>
    <w:link w:val="a6"/>
    <w:uiPriority w:val="99"/>
    <w:unhideWhenUsed/>
    <w:rsid w:val="007F3051"/>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7F3051"/>
    <w:rPr>
      <w:rFonts w:eastAsiaTheme="minorEastAsia"/>
      <w:lang w:val="en-US"/>
    </w:rPr>
  </w:style>
  <w:style w:type="paragraph" w:styleId="a7">
    <w:name w:val="footer"/>
    <w:basedOn w:val="a1"/>
    <w:link w:val="a8"/>
    <w:uiPriority w:val="99"/>
    <w:unhideWhenUsed/>
    <w:rsid w:val="007F3051"/>
    <w:pPr>
      <w:tabs>
        <w:tab w:val="center" w:pos="4680"/>
        <w:tab w:val="right" w:pos="9360"/>
      </w:tabs>
      <w:spacing w:after="0" w:line="240" w:lineRule="auto"/>
    </w:pPr>
  </w:style>
  <w:style w:type="character" w:customStyle="1" w:styleId="a8">
    <w:name w:val="Нижний колонтитул Знак"/>
    <w:basedOn w:val="a2"/>
    <w:link w:val="a7"/>
    <w:uiPriority w:val="99"/>
    <w:rsid w:val="007F3051"/>
    <w:rPr>
      <w:rFonts w:eastAsiaTheme="minorEastAsia"/>
      <w:lang w:val="en-US"/>
    </w:rPr>
  </w:style>
  <w:style w:type="paragraph" w:styleId="a9">
    <w:name w:val="No Spacing"/>
    <w:uiPriority w:val="1"/>
    <w:qFormat/>
    <w:rsid w:val="007F3051"/>
    <w:pPr>
      <w:spacing w:after="0" w:line="240" w:lineRule="auto"/>
    </w:pPr>
    <w:rPr>
      <w:rFonts w:eastAsiaTheme="minorEastAsia"/>
      <w:lang w:val="en-US"/>
    </w:rPr>
  </w:style>
  <w:style w:type="paragraph" w:styleId="aa">
    <w:name w:val="Title"/>
    <w:basedOn w:val="a1"/>
    <w:next w:val="a1"/>
    <w:link w:val="ab"/>
    <w:uiPriority w:val="10"/>
    <w:qFormat/>
    <w:rsid w:val="007F3051"/>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b">
    <w:name w:val="Название Знак"/>
    <w:basedOn w:val="a2"/>
    <w:link w:val="aa"/>
    <w:uiPriority w:val="10"/>
    <w:rsid w:val="007F3051"/>
    <w:rPr>
      <w:rFonts w:asciiTheme="majorHAnsi" w:eastAsiaTheme="majorEastAsia" w:hAnsiTheme="majorHAnsi" w:cstheme="majorBidi"/>
      <w:color w:val="323E4F" w:themeColor="text2" w:themeShade="BF"/>
      <w:spacing w:val="5"/>
      <w:kern w:val="28"/>
      <w:sz w:val="52"/>
      <w:szCs w:val="52"/>
      <w:lang w:val="en-US"/>
    </w:rPr>
  </w:style>
  <w:style w:type="paragraph" w:styleId="ac">
    <w:name w:val="Subtitle"/>
    <w:basedOn w:val="a1"/>
    <w:next w:val="a1"/>
    <w:link w:val="ad"/>
    <w:uiPriority w:val="11"/>
    <w:qFormat/>
    <w:rsid w:val="007F3051"/>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d">
    <w:name w:val="Подзаголовок Знак"/>
    <w:basedOn w:val="a2"/>
    <w:link w:val="ac"/>
    <w:uiPriority w:val="11"/>
    <w:rsid w:val="007F3051"/>
    <w:rPr>
      <w:rFonts w:asciiTheme="majorHAnsi" w:eastAsiaTheme="majorEastAsia" w:hAnsiTheme="majorHAnsi" w:cstheme="majorBidi"/>
      <w:i/>
      <w:iCs/>
      <w:color w:val="5B9BD5" w:themeColor="accent1"/>
      <w:spacing w:val="15"/>
      <w:sz w:val="24"/>
      <w:szCs w:val="24"/>
      <w:lang w:val="en-US"/>
    </w:rPr>
  </w:style>
  <w:style w:type="paragraph" w:styleId="ae">
    <w:name w:val="List Paragraph"/>
    <w:basedOn w:val="a1"/>
    <w:uiPriority w:val="34"/>
    <w:qFormat/>
    <w:rsid w:val="007F3051"/>
    <w:pPr>
      <w:ind w:left="720"/>
      <w:contextualSpacing/>
    </w:pPr>
  </w:style>
  <w:style w:type="paragraph" w:styleId="af">
    <w:name w:val="Body Text"/>
    <w:basedOn w:val="a1"/>
    <w:link w:val="af0"/>
    <w:uiPriority w:val="99"/>
    <w:unhideWhenUsed/>
    <w:rsid w:val="007F3051"/>
    <w:pPr>
      <w:spacing w:after="120"/>
    </w:pPr>
  </w:style>
  <w:style w:type="character" w:customStyle="1" w:styleId="af0">
    <w:name w:val="Основной текст Знак"/>
    <w:basedOn w:val="a2"/>
    <w:link w:val="af"/>
    <w:uiPriority w:val="99"/>
    <w:rsid w:val="007F3051"/>
    <w:rPr>
      <w:rFonts w:eastAsiaTheme="minorEastAsia"/>
      <w:lang w:val="en-US"/>
    </w:rPr>
  </w:style>
  <w:style w:type="paragraph" w:styleId="23">
    <w:name w:val="Body Text 2"/>
    <w:basedOn w:val="a1"/>
    <w:link w:val="24"/>
    <w:uiPriority w:val="99"/>
    <w:unhideWhenUsed/>
    <w:rsid w:val="007F3051"/>
    <w:pPr>
      <w:spacing w:after="120" w:line="480" w:lineRule="auto"/>
    </w:pPr>
  </w:style>
  <w:style w:type="character" w:customStyle="1" w:styleId="24">
    <w:name w:val="Основной текст 2 Знак"/>
    <w:basedOn w:val="a2"/>
    <w:link w:val="23"/>
    <w:uiPriority w:val="99"/>
    <w:rsid w:val="007F3051"/>
    <w:rPr>
      <w:rFonts w:eastAsiaTheme="minorEastAsia"/>
      <w:lang w:val="en-US"/>
    </w:rPr>
  </w:style>
  <w:style w:type="paragraph" w:styleId="33">
    <w:name w:val="Body Text 3"/>
    <w:basedOn w:val="a1"/>
    <w:link w:val="34"/>
    <w:uiPriority w:val="99"/>
    <w:unhideWhenUsed/>
    <w:rsid w:val="007F3051"/>
    <w:pPr>
      <w:spacing w:after="120"/>
    </w:pPr>
    <w:rPr>
      <w:sz w:val="16"/>
      <w:szCs w:val="16"/>
    </w:rPr>
  </w:style>
  <w:style w:type="character" w:customStyle="1" w:styleId="34">
    <w:name w:val="Основной текст 3 Знак"/>
    <w:basedOn w:val="a2"/>
    <w:link w:val="33"/>
    <w:uiPriority w:val="99"/>
    <w:rsid w:val="007F3051"/>
    <w:rPr>
      <w:rFonts w:eastAsiaTheme="minorEastAsia"/>
      <w:sz w:val="16"/>
      <w:szCs w:val="16"/>
      <w:lang w:val="en-US"/>
    </w:rPr>
  </w:style>
  <w:style w:type="paragraph" w:styleId="af1">
    <w:name w:val="List"/>
    <w:basedOn w:val="a1"/>
    <w:uiPriority w:val="99"/>
    <w:unhideWhenUsed/>
    <w:rsid w:val="007F3051"/>
    <w:pPr>
      <w:ind w:left="360" w:hanging="360"/>
      <w:contextualSpacing/>
    </w:pPr>
  </w:style>
  <w:style w:type="paragraph" w:styleId="25">
    <w:name w:val="List 2"/>
    <w:basedOn w:val="a1"/>
    <w:uiPriority w:val="99"/>
    <w:unhideWhenUsed/>
    <w:rsid w:val="007F3051"/>
    <w:pPr>
      <w:ind w:left="720" w:hanging="360"/>
      <w:contextualSpacing/>
    </w:pPr>
  </w:style>
  <w:style w:type="paragraph" w:styleId="35">
    <w:name w:val="List 3"/>
    <w:basedOn w:val="a1"/>
    <w:uiPriority w:val="99"/>
    <w:unhideWhenUsed/>
    <w:rsid w:val="007F3051"/>
    <w:pPr>
      <w:ind w:left="1080" w:hanging="360"/>
      <w:contextualSpacing/>
    </w:pPr>
  </w:style>
  <w:style w:type="paragraph" w:styleId="a0">
    <w:name w:val="List Bullet"/>
    <w:basedOn w:val="a1"/>
    <w:uiPriority w:val="99"/>
    <w:unhideWhenUsed/>
    <w:rsid w:val="007F3051"/>
    <w:pPr>
      <w:numPr>
        <w:numId w:val="1"/>
      </w:numPr>
      <w:contextualSpacing/>
    </w:pPr>
  </w:style>
  <w:style w:type="paragraph" w:styleId="20">
    <w:name w:val="List Bullet 2"/>
    <w:basedOn w:val="a1"/>
    <w:uiPriority w:val="99"/>
    <w:unhideWhenUsed/>
    <w:rsid w:val="007F3051"/>
    <w:pPr>
      <w:numPr>
        <w:numId w:val="2"/>
      </w:numPr>
      <w:contextualSpacing/>
    </w:pPr>
  </w:style>
  <w:style w:type="paragraph" w:styleId="30">
    <w:name w:val="List Bullet 3"/>
    <w:basedOn w:val="a1"/>
    <w:uiPriority w:val="99"/>
    <w:unhideWhenUsed/>
    <w:rsid w:val="007F3051"/>
    <w:pPr>
      <w:numPr>
        <w:numId w:val="3"/>
      </w:numPr>
      <w:contextualSpacing/>
    </w:pPr>
  </w:style>
  <w:style w:type="paragraph" w:styleId="a">
    <w:name w:val="List Number"/>
    <w:basedOn w:val="a1"/>
    <w:uiPriority w:val="99"/>
    <w:unhideWhenUsed/>
    <w:rsid w:val="007F3051"/>
    <w:pPr>
      <w:numPr>
        <w:numId w:val="5"/>
      </w:numPr>
      <w:contextualSpacing/>
    </w:pPr>
  </w:style>
  <w:style w:type="paragraph" w:styleId="2">
    <w:name w:val="List Number 2"/>
    <w:basedOn w:val="a1"/>
    <w:uiPriority w:val="99"/>
    <w:unhideWhenUsed/>
    <w:rsid w:val="007F3051"/>
    <w:pPr>
      <w:numPr>
        <w:numId w:val="6"/>
      </w:numPr>
      <w:contextualSpacing/>
    </w:pPr>
  </w:style>
  <w:style w:type="paragraph" w:styleId="3">
    <w:name w:val="List Number 3"/>
    <w:basedOn w:val="a1"/>
    <w:uiPriority w:val="99"/>
    <w:unhideWhenUsed/>
    <w:rsid w:val="007F3051"/>
    <w:pPr>
      <w:numPr>
        <w:numId w:val="7"/>
      </w:numPr>
      <w:contextualSpacing/>
    </w:pPr>
  </w:style>
  <w:style w:type="paragraph" w:styleId="af2">
    <w:name w:val="List Continue"/>
    <w:basedOn w:val="a1"/>
    <w:uiPriority w:val="99"/>
    <w:unhideWhenUsed/>
    <w:rsid w:val="007F3051"/>
    <w:pPr>
      <w:spacing w:after="120"/>
      <w:ind w:left="360"/>
      <w:contextualSpacing/>
    </w:pPr>
  </w:style>
  <w:style w:type="paragraph" w:styleId="26">
    <w:name w:val="List Continue 2"/>
    <w:basedOn w:val="a1"/>
    <w:uiPriority w:val="99"/>
    <w:unhideWhenUsed/>
    <w:rsid w:val="007F3051"/>
    <w:pPr>
      <w:spacing w:after="120"/>
      <w:ind w:left="720"/>
      <w:contextualSpacing/>
    </w:pPr>
  </w:style>
  <w:style w:type="paragraph" w:styleId="36">
    <w:name w:val="List Continue 3"/>
    <w:basedOn w:val="a1"/>
    <w:uiPriority w:val="99"/>
    <w:unhideWhenUsed/>
    <w:rsid w:val="007F3051"/>
    <w:pPr>
      <w:spacing w:after="120"/>
      <w:ind w:left="1080"/>
      <w:contextualSpacing/>
    </w:pPr>
  </w:style>
  <w:style w:type="paragraph" w:styleId="af3">
    <w:name w:val="macro"/>
    <w:link w:val="af4"/>
    <w:uiPriority w:val="99"/>
    <w:unhideWhenUsed/>
    <w:rsid w:val="007F3051"/>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lang w:val="en-US"/>
    </w:rPr>
  </w:style>
  <w:style w:type="character" w:customStyle="1" w:styleId="af4">
    <w:name w:val="Текст макроса Знак"/>
    <w:basedOn w:val="a2"/>
    <w:link w:val="af3"/>
    <w:uiPriority w:val="99"/>
    <w:rsid w:val="007F3051"/>
    <w:rPr>
      <w:rFonts w:ascii="Courier" w:eastAsiaTheme="minorEastAsia" w:hAnsi="Courier"/>
      <w:sz w:val="20"/>
      <w:szCs w:val="20"/>
      <w:lang w:val="en-US"/>
    </w:rPr>
  </w:style>
  <w:style w:type="paragraph" w:styleId="27">
    <w:name w:val="Quote"/>
    <w:basedOn w:val="a1"/>
    <w:next w:val="a1"/>
    <w:link w:val="28"/>
    <w:uiPriority w:val="29"/>
    <w:qFormat/>
    <w:rsid w:val="007F3051"/>
    <w:rPr>
      <w:i/>
      <w:iCs/>
      <w:color w:val="000000" w:themeColor="text1"/>
    </w:rPr>
  </w:style>
  <w:style w:type="character" w:customStyle="1" w:styleId="28">
    <w:name w:val="Цитата 2 Знак"/>
    <w:basedOn w:val="a2"/>
    <w:link w:val="27"/>
    <w:uiPriority w:val="29"/>
    <w:rsid w:val="007F3051"/>
    <w:rPr>
      <w:rFonts w:eastAsiaTheme="minorEastAsia"/>
      <w:i/>
      <w:iCs/>
      <w:color w:val="000000" w:themeColor="text1"/>
      <w:lang w:val="en-US"/>
    </w:rPr>
  </w:style>
  <w:style w:type="paragraph" w:styleId="af5">
    <w:name w:val="caption"/>
    <w:basedOn w:val="a1"/>
    <w:next w:val="a1"/>
    <w:uiPriority w:val="35"/>
    <w:semiHidden/>
    <w:unhideWhenUsed/>
    <w:qFormat/>
    <w:rsid w:val="007F3051"/>
    <w:pPr>
      <w:spacing w:line="240" w:lineRule="auto"/>
    </w:pPr>
    <w:rPr>
      <w:b/>
      <w:bCs/>
      <w:color w:val="5B9BD5" w:themeColor="accent1"/>
      <w:sz w:val="18"/>
      <w:szCs w:val="18"/>
    </w:rPr>
  </w:style>
  <w:style w:type="character" w:styleId="af6">
    <w:name w:val="Strong"/>
    <w:basedOn w:val="a2"/>
    <w:uiPriority w:val="22"/>
    <w:qFormat/>
    <w:rsid w:val="007F3051"/>
    <w:rPr>
      <w:b/>
      <w:bCs/>
    </w:rPr>
  </w:style>
  <w:style w:type="character" w:styleId="af7">
    <w:name w:val="Emphasis"/>
    <w:basedOn w:val="a2"/>
    <w:uiPriority w:val="20"/>
    <w:qFormat/>
    <w:rsid w:val="007F3051"/>
    <w:rPr>
      <w:i/>
      <w:iCs/>
    </w:rPr>
  </w:style>
  <w:style w:type="paragraph" w:styleId="af8">
    <w:name w:val="Intense Quote"/>
    <w:basedOn w:val="a1"/>
    <w:next w:val="a1"/>
    <w:link w:val="af9"/>
    <w:uiPriority w:val="30"/>
    <w:qFormat/>
    <w:rsid w:val="007F3051"/>
    <w:pPr>
      <w:pBdr>
        <w:bottom w:val="single" w:sz="4" w:space="4" w:color="5B9BD5" w:themeColor="accent1"/>
      </w:pBdr>
      <w:spacing w:before="200" w:after="280"/>
      <w:ind w:left="936" w:right="936"/>
    </w:pPr>
    <w:rPr>
      <w:b/>
      <w:bCs/>
      <w:i/>
      <w:iCs/>
      <w:color w:val="5B9BD5" w:themeColor="accent1"/>
    </w:rPr>
  </w:style>
  <w:style w:type="character" w:customStyle="1" w:styleId="af9">
    <w:name w:val="Выделенная цитата Знак"/>
    <w:basedOn w:val="a2"/>
    <w:link w:val="af8"/>
    <w:uiPriority w:val="30"/>
    <w:rsid w:val="007F3051"/>
    <w:rPr>
      <w:rFonts w:eastAsiaTheme="minorEastAsia"/>
      <w:b/>
      <w:bCs/>
      <w:i/>
      <w:iCs/>
      <w:color w:val="5B9BD5" w:themeColor="accent1"/>
      <w:lang w:val="en-US"/>
    </w:rPr>
  </w:style>
  <w:style w:type="character" w:styleId="afa">
    <w:name w:val="Subtle Emphasis"/>
    <w:basedOn w:val="a2"/>
    <w:uiPriority w:val="19"/>
    <w:qFormat/>
    <w:rsid w:val="007F3051"/>
    <w:rPr>
      <w:i/>
      <w:iCs/>
      <w:color w:val="808080" w:themeColor="text1" w:themeTint="7F"/>
    </w:rPr>
  </w:style>
  <w:style w:type="character" w:styleId="afb">
    <w:name w:val="Intense Emphasis"/>
    <w:basedOn w:val="a2"/>
    <w:uiPriority w:val="21"/>
    <w:qFormat/>
    <w:rsid w:val="007F3051"/>
    <w:rPr>
      <w:b/>
      <w:bCs/>
      <w:i/>
      <w:iCs/>
      <w:color w:val="5B9BD5" w:themeColor="accent1"/>
    </w:rPr>
  </w:style>
  <w:style w:type="character" w:styleId="afc">
    <w:name w:val="Subtle Reference"/>
    <w:basedOn w:val="a2"/>
    <w:uiPriority w:val="31"/>
    <w:qFormat/>
    <w:rsid w:val="007F3051"/>
    <w:rPr>
      <w:smallCaps/>
      <w:color w:val="ED7D31" w:themeColor="accent2"/>
      <w:u w:val="single"/>
    </w:rPr>
  </w:style>
  <w:style w:type="character" w:styleId="afd">
    <w:name w:val="Intense Reference"/>
    <w:basedOn w:val="a2"/>
    <w:uiPriority w:val="32"/>
    <w:qFormat/>
    <w:rsid w:val="007F3051"/>
    <w:rPr>
      <w:b/>
      <w:bCs/>
      <w:smallCaps/>
      <w:color w:val="ED7D31" w:themeColor="accent2"/>
      <w:spacing w:val="5"/>
      <w:u w:val="single"/>
    </w:rPr>
  </w:style>
  <w:style w:type="character" w:styleId="afe">
    <w:name w:val="Book Title"/>
    <w:basedOn w:val="a2"/>
    <w:uiPriority w:val="33"/>
    <w:qFormat/>
    <w:rsid w:val="007F3051"/>
    <w:rPr>
      <w:b/>
      <w:bCs/>
      <w:smallCaps/>
      <w:spacing w:val="5"/>
    </w:rPr>
  </w:style>
  <w:style w:type="paragraph" w:styleId="aff">
    <w:name w:val="TOC Heading"/>
    <w:basedOn w:val="1"/>
    <w:next w:val="a1"/>
    <w:uiPriority w:val="39"/>
    <w:semiHidden/>
    <w:unhideWhenUsed/>
    <w:qFormat/>
    <w:rsid w:val="007F3051"/>
    <w:pPr>
      <w:outlineLvl w:val="9"/>
    </w:pPr>
  </w:style>
  <w:style w:type="table" w:styleId="aff0">
    <w:name w:val="Table Grid"/>
    <w:basedOn w:val="a3"/>
    <w:uiPriority w:val="59"/>
    <w:rsid w:val="007F3051"/>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7F3051"/>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7F3051"/>
    <w:pPr>
      <w:spacing w:after="0" w:line="240" w:lineRule="auto"/>
    </w:pPr>
    <w:rPr>
      <w:rFonts w:eastAsiaTheme="minorEastAsia"/>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rsid w:val="007F3051"/>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rsid w:val="007F3051"/>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rsid w:val="007F3051"/>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rsid w:val="007F3051"/>
    <w:pPr>
      <w:spacing w:after="0" w:line="240" w:lineRule="auto"/>
    </w:pPr>
    <w:rPr>
      <w:rFonts w:eastAsiaTheme="minorEastAsia"/>
      <w:color w:val="2F5496" w:themeColor="accent5" w:themeShade="BF"/>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rsid w:val="007F3051"/>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2">
    <w:name w:val="Light List"/>
    <w:basedOn w:val="a3"/>
    <w:uiPriority w:val="61"/>
    <w:rsid w:val="007F3051"/>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7F3051"/>
    <w:pPr>
      <w:spacing w:after="0" w:line="240" w:lineRule="auto"/>
    </w:pPr>
    <w:rPr>
      <w:rFonts w:eastAsiaTheme="minorEastAsia"/>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rsid w:val="007F3051"/>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rsid w:val="007F3051"/>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rsid w:val="007F3051"/>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rsid w:val="007F3051"/>
    <w:pPr>
      <w:spacing w:after="0" w:line="240" w:lineRule="auto"/>
    </w:pPr>
    <w:rPr>
      <w:rFonts w:eastAsiaTheme="minorEastAsia"/>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rsid w:val="007F3051"/>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3">
    <w:name w:val="Light Grid"/>
    <w:basedOn w:val="a3"/>
    <w:uiPriority w:val="62"/>
    <w:rsid w:val="007F3051"/>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7F3051"/>
    <w:pPr>
      <w:spacing w:after="0" w:line="240" w:lineRule="auto"/>
    </w:pPr>
    <w:rPr>
      <w:rFonts w:eastAsiaTheme="minorEastAsia"/>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1">
    <w:name w:val="Light Grid Accent 2"/>
    <w:basedOn w:val="a3"/>
    <w:uiPriority w:val="62"/>
    <w:rsid w:val="007F3051"/>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3"/>
    <w:uiPriority w:val="62"/>
    <w:rsid w:val="007F3051"/>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1">
    <w:name w:val="Light Grid Accent 4"/>
    <w:basedOn w:val="a3"/>
    <w:uiPriority w:val="62"/>
    <w:rsid w:val="007F3051"/>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1">
    <w:name w:val="Light Grid Accent 5"/>
    <w:basedOn w:val="a3"/>
    <w:uiPriority w:val="62"/>
    <w:rsid w:val="007F3051"/>
    <w:pPr>
      <w:spacing w:after="0" w:line="240" w:lineRule="auto"/>
    </w:pPr>
    <w:rPr>
      <w:rFonts w:eastAsiaTheme="minorEastAsia"/>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1">
    <w:name w:val="Light Grid Accent 6"/>
    <w:basedOn w:val="a3"/>
    <w:uiPriority w:val="62"/>
    <w:rsid w:val="007F3051"/>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1">
    <w:name w:val="Medium Shading 1"/>
    <w:basedOn w:val="a3"/>
    <w:uiPriority w:val="63"/>
    <w:rsid w:val="007F3051"/>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7F3051"/>
    <w:pPr>
      <w:spacing w:after="0" w:line="240" w:lineRule="auto"/>
    </w:pPr>
    <w:rPr>
      <w:rFonts w:eastAsiaTheme="minorEastAsia"/>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7F3051"/>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7F3051"/>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7F3051"/>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7F3051"/>
    <w:pPr>
      <w:spacing w:after="0" w:line="240" w:lineRule="auto"/>
    </w:pPr>
    <w:rPr>
      <w:rFonts w:eastAsiaTheme="minorEastAsia"/>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7F3051"/>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7F305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7F305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7F305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7F305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7F305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7F305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7F305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7F3051"/>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7F3051"/>
    <w:pPr>
      <w:spacing w:after="0" w:line="240" w:lineRule="auto"/>
    </w:pPr>
    <w:rPr>
      <w:rFonts w:eastAsiaTheme="minorEastAsia"/>
      <w:color w:val="000000" w:themeColor="text1"/>
      <w:lang w:val="en-US"/>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rsid w:val="007F3051"/>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rsid w:val="007F3051"/>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rsid w:val="007F3051"/>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rsid w:val="007F3051"/>
    <w:pPr>
      <w:spacing w:after="0" w:line="240" w:lineRule="auto"/>
    </w:pPr>
    <w:rPr>
      <w:rFonts w:eastAsiaTheme="minorEastAsia"/>
      <w:color w:val="000000" w:themeColor="text1"/>
      <w:lang w:val="en-US"/>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rsid w:val="007F3051"/>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7F3051"/>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7F3051"/>
    <w:pPr>
      <w:spacing w:after="0" w:line="240" w:lineRule="auto"/>
    </w:pPr>
    <w:rPr>
      <w:rFonts w:eastAsiaTheme="minorEastAsia"/>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3"/>
    <w:uiPriority w:val="67"/>
    <w:rsid w:val="007F3051"/>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rsid w:val="007F3051"/>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rsid w:val="007F3051"/>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rsid w:val="007F3051"/>
    <w:pPr>
      <w:spacing w:after="0" w:line="240" w:lineRule="auto"/>
    </w:pPr>
    <w:rPr>
      <w:rFonts w:eastAsiaTheme="minorEastAsia"/>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3"/>
    <w:uiPriority w:val="67"/>
    <w:rsid w:val="007F3051"/>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7F305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rsid w:val="007F305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7F305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rsid w:val="007F305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rsid w:val="007F305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rsid w:val="007F305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rsid w:val="007F305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rsid w:val="007F305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4">
    <w:name w:val="Dark List"/>
    <w:basedOn w:val="a3"/>
    <w:uiPriority w:val="70"/>
    <w:rsid w:val="007F3051"/>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7F3051"/>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3"/>
    <w:uiPriority w:val="70"/>
    <w:rsid w:val="007F3051"/>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rsid w:val="007F3051"/>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rsid w:val="007F3051"/>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rsid w:val="007F3051"/>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3"/>
    <w:uiPriority w:val="70"/>
    <w:rsid w:val="007F3051"/>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5">
    <w:name w:val="Colorful Shading"/>
    <w:basedOn w:val="a3"/>
    <w:uiPriority w:val="71"/>
    <w:rsid w:val="007F3051"/>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7F3051"/>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7F3051"/>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7F3051"/>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rsid w:val="007F3051"/>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7F3051"/>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7F3051"/>
    <w:pPr>
      <w:spacing w:after="0" w:line="240" w:lineRule="auto"/>
    </w:pPr>
    <w:rPr>
      <w:rFonts w:eastAsiaTheme="minorEastAsia"/>
      <w:color w:val="000000" w:themeColor="text1"/>
      <w:lang w:val="en-US"/>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7F3051"/>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7F3051"/>
    <w:pPr>
      <w:spacing w:after="0" w:line="240" w:lineRule="auto"/>
    </w:pPr>
    <w:rPr>
      <w:rFonts w:eastAsiaTheme="minorEastAsia"/>
      <w:color w:val="000000" w:themeColor="text1"/>
      <w:lang w:val="en-US"/>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3"/>
    <w:uiPriority w:val="72"/>
    <w:rsid w:val="007F3051"/>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rsid w:val="007F3051"/>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rsid w:val="007F3051"/>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rsid w:val="007F3051"/>
    <w:pPr>
      <w:spacing w:after="0" w:line="240" w:lineRule="auto"/>
    </w:pPr>
    <w:rPr>
      <w:rFonts w:eastAsiaTheme="minorEastAsia"/>
      <w:color w:val="000000" w:themeColor="text1"/>
      <w:lang w:val="en-US"/>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3"/>
    <w:uiPriority w:val="72"/>
    <w:rsid w:val="007F3051"/>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7">
    <w:name w:val="Colorful Grid"/>
    <w:basedOn w:val="a3"/>
    <w:uiPriority w:val="73"/>
    <w:rsid w:val="007F305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7F305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3"/>
    <w:uiPriority w:val="73"/>
    <w:rsid w:val="007F305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rsid w:val="007F305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rsid w:val="007F305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rsid w:val="007F305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3"/>
    <w:uiPriority w:val="73"/>
    <w:rsid w:val="007F305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8">
    <w:name w:val="Hyperlink"/>
    <w:basedOn w:val="a2"/>
    <w:uiPriority w:val="99"/>
    <w:unhideWhenUsed/>
    <w:rsid w:val="007F3051"/>
    <w:rPr>
      <w:color w:val="0563C1" w:themeColor="hyperlink"/>
      <w:u w:val="single"/>
    </w:rPr>
  </w:style>
  <w:style w:type="character" w:styleId="aff9">
    <w:name w:val="annotation reference"/>
    <w:basedOn w:val="a2"/>
    <w:uiPriority w:val="99"/>
    <w:semiHidden/>
    <w:unhideWhenUsed/>
    <w:rsid w:val="007F3051"/>
    <w:rPr>
      <w:sz w:val="16"/>
      <w:szCs w:val="16"/>
    </w:rPr>
  </w:style>
  <w:style w:type="paragraph" w:styleId="affa">
    <w:name w:val="annotation text"/>
    <w:basedOn w:val="a1"/>
    <w:link w:val="affb"/>
    <w:uiPriority w:val="99"/>
    <w:unhideWhenUsed/>
    <w:rsid w:val="007F3051"/>
    <w:pPr>
      <w:spacing w:line="240" w:lineRule="auto"/>
    </w:pPr>
    <w:rPr>
      <w:sz w:val="20"/>
      <w:szCs w:val="20"/>
    </w:rPr>
  </w:style>
  <w:style w:type="character" w:customStyle="1" w:styleId="affb">
    <w:name w:val="Текст примечания Знак"/>
    <w:basedOn w:val="a2"/>
    <w:link w:val="affa"/>
    <w:uiPriority w:val="99"/>
    <w:rsid w:val="007F3051"/>
    <w:rPr>
      <w:rFonts w:eastAsiaTheme="minorEastAsia"/>
      <w:sz w:val="20"/>
      <w:szCs w:val="20"/>
      <w:lang w:val="en-US"/>
    </w:rPr>
  </w:style>
  <w:style w:type="paragraph" w:styleId="affc">
    <w:name w:val="Balloon Text"/>
    <w:basedOn w:val="a1"/>
    <w:link w:val="affd"/>
    <w:uiPriority w:val="99"/>
    <w:semiHidden/>
    <w:unhideWhenUsed/>
    <w:rsid w:val="007F3051"/>
    <w:pPr>
      <w:spacing w:after="0" w:line="240" w:lineRule="auto"/>
    </w:pPr>
    <w:rPr>
      <w:rFonts w:ascii="Segoe UI" w:hAnsi="Segoe UI" w:cs="Segoe UI"/>
      <w:sz w:val="18"/>
      <w:szCs w:val="18"/>
    </w:rPr>
  </w:style>
  <w:style w:type="character" w:customStyle="1" w:styleId="affd">
    <w:name w:val="Текст выноски Знак"/>
    <w:basedOn w:val="a2"/>
    <w:link w:val="affc"/>
    <w:uiPriority w:val="99"/>
    <w:semiHidden/>
    <w:rsid w:val="007F3051"/>
    <w:rPr>
      <w:rFonts w:ascii="Segoe UI" w:eastAsiaTheme="minorEastAsia" w:hAnsi="Segoe UI" w:cs="Segoe UI"/>
      <w:sz w:val="18"/>
      <w:szCs w:val="18"/>
      <w:lang w:val="en-US"/>
    </w:rPr>
  </w:style>
  <w:style w:type="paragraph" w:styleId="affe">
    <w:name w:val="annotation subject"/>
    <w:basedOn w:val="affa"/>
    <w:next w:val="affa"/>
    <w:link w:val="afff"/>
    <w:uiPriority w:val="99"/>
    <w:semiHidden/>
    <w:unhideWhenUsed/>
    <w:rsid w:val="007F3051"/>
    <w:rPr>
      <w:b/>
      <w:bCs/>
    </w:rPr>
  </w:style>
  <w:style w:type="character" w:customStyle="1" w:styleId="afff">
    <w:name w:val="Тема примечания Знак"/>
    <w:basedOn w:val="affb"/>
    <w:link w:val="affe"/>
    <w:uiPriority w:val="99"/>
    <w:semiHidden/>
    <w:rsid w:val="007F3051"/>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eachermade.com/" TargetMode="External"/><Relationship Id="rId117" Type="http://schemas.openxmlformats.org/officeDocument/2006/relationships/hyperlink" Target="https://www.plickers.com/" TargetMode="External"/><Relationship Id="rId21" Type="http://schemas.openxmlformats.org/officeDocument/2006/relationships/hyperlink" Target="https://www.umaigra.com/" TargetMode="External"/><Relationship Id="rId42" Type="http://schemas.openxmlformats.org/officeDocument/2006/relationships/hyperlink" Target="https://www.zipgrade.com/" TargetMode="External"/><Relationship Id="rId47" Type="http://schemas.openxmlformats.org/officeDocument/2006/relationships/hyperlink" Target="https://learningapps.org/" TargetMode="External"/><Relationship Id="rId63" Type="http://schemas.openxmlformats.org/officeDocument/2006/relationships/hyperlink" Target="https://genial.ly/" TargetMode="External"/><Relationship Id="rId68" Type="http://schemas.openxmlformats.org/officeDocument/2006/relationships/hyperlink" Target="https://udoba.org/" TargetMode="External"/><Relationship Id="rId84" Type="http://schemas.openxmlformats.org/officeDocument/2006/relationships/hyperlink" Target="https://www.plickers.com/" TargetMode="External"/><Relationship Id="rId89" Type="http://schemas.openxmlformats.org/officeDocument/2006/relationships/hyperlink" Target="https://www.liveworksheets.com/" TargetMode="External"/><Relationship Id="rId112" Type="http://schemas.openxmlformats.org/officeDocument/2006/relationships/hyperlink" Target="https://udoba.org/" TargetMode="External"/><Relationship Id="rId16" Type="http://schemas.openxmlformats.org/officeDocument/2006/relationships/hyperlink" Target="https://quizizz.com/" TargetMode="External"/><Relationship Id="rId107" Type="http://schemas.openxmlformats.org/officeDocument/2006/relationships/hyperlink" Target="https://genial.ly/" TargetMode="External"/><Relationship Id="rId11" Type="http://schemas.openxmlformats.org/officeDocument/2006/relationships/hyperlink" Target="https://worksheets.ru/" TargetMode="External"/><Relationship Id="rId32" Type="http://schemas.openxmlformats.org/officeDocument/2006/relationships/hyperlink" Target="https://www.umaigra.com/" TargetMode="External"/><Relationship Id="rId37" Type="http://schemas.openxmlformats.org/officeDocument/2006/relationships/hyperlink" Target="https://teachermade.com/" TargetMode="External"/><Relationship Id="rId53" Type="http://schemas.openxmlformats.org/officeDocument/2006/relationships/hyperlink" Target="https://www.zipgrade.com/" TargetMode="External"/><Relationship Id="rId58" Type="http://schemas.openxmlformats.org/officeDocument/2006/relationships/hyperlink" Target="https://learningapps.org/" TargetMode="External"/><Relationship Id="rId74" Type="http://schemas.openxmlformats.org/officeDocument/2006/relationships/hyperlink" Target="https://genial.ly/" TargetMode="External"/><Relationship Id="rId79" Type="http://schemas.openxmlformats.org/officeDocument/2006/relationships/hyperlink" Target="https://udoba.org/" TargetMode="External"/><Relationship Id="rId102" Type="http://schemas.openxmlformats.org/officeDocument/2006/relationships/hyperlink" Target="https://learningapps.org/" TargetMode="External"/><Relationship Id="rId123" Type="http://schemas.openxmlformats.org/officeDocument/2006/relationships/hyperlink" Target="https://udoba.org/" TargetMode="External"/><Relationship Id="rId5" Type="http://schemas.openxmlformats.org/officeDocument/2006/relationships/hyperlink" Target="https://quizizz.com/" TargetMode="External"/><Relationship Id="rId90" Type="http://schemas.openxmlformats.org/officeDocument/2006/relationships/hyperlink" Target="https://udoba.org/" TargetMode="External"/><Relationship Id="rId95" Type="http://schemas.openxmlformats.org/officeDocument/2006/relationships/hyperlink" Target="https://www.plickers.com/" TargetMode="External"/><Relationship Id="rId19" Type="http://schemas.openxmlformats.org/officeDocument/2006/relationships/hyperlink" Target="https://genial.ly/" TargetMode="External"/><Relationship Id="rId14" Type="http://schemas.openxmlformats.org/officeDocument/2006/relationships/hyperlink" Target="https://learningapps.org/" TargetMode="External"/><Relationship Id="rId22" Type="http://schemas.openxmlformats.org/officeDocument/2006/relationships/hyperlink" Target="https://worksheets.ru/" TargetMode="External"/><Relationship Id="rId27" Type="http://schemas.openxmlformats.org/officeDocument/2006/relationships/hyperlink" Target="https://quizizz.com/" TargetMode="External"/><Relationship Id="rId30" Type="http://schemas.openxmlformats.org/officeDocument/2006/relationships/hyperlink" Target="https://genial.ly/" TargetMode="External"/><Relationship Id="rId35" Type="http://schemas.openxmlformats.org/officeDocument/2006/relationships/hyperlink" Target="https://udoba.org/" TargetMode="External"/><Relationship Id="rId43" Type="http://schemas.openxmlformats.org/officeDocument/2006/relationships/hyperlink" Target="https://www.umaigra.com/" TargetMode="External"/><Relationship Id="rId48" Type="http://schemas.openxmlformats.org/officeDocument/2006/relationships/hyperlink" Target="https://teachermade.com/" TargetMode="External"/><Relationship Id="rId56" Type="http://schemas.openxmlformats.org/officeDocument/2006/relationships/hyperlink" Target="https://www.liveworksheets.com/" TargetMode="External"/><Relationship Id="rId64" Type="http://schemas.openxmlformats.org/officeDocument/2006/relationships/hyperlink" Target="https://www.zipgrade.com/" TargetMode="External"/><Relationship Id="rId69" Type="http://schemas.openxmlformats.org/officeDocument/2006/relationships/hyperlink" Target="https://learningapps.org/" TargetMode="External"/><Relationship Id="rId77" Type="http://schemas.openxmlformats.org/officeDocument/2006/relationships/hyperlink" Target="https://worksheets.ru/" TargetMode="External"/><Relationship Id="rId100" Type="http://schemas.openxmlformats.org/officeDocument/2006/relationships/hyperlink" Target="https://www.liveworksheets.com/" TargetMode="External"/><Relationship Id="rId105" Type="http://schemas.openxmlformats.org/officeDocument/2006/relationships/hyperlink" Target="https://nearpod.com/" TargetMode="External"/><Relationship Id="rId113" Type="http://schemas.openxmlformats.org/officeDocument/2006/relationships/hyperlink" Target="https://learningapps.org/" TargetMode="External"/><Relationship Id="rId118" Type="http://schemas.openxmlformats.org/officeDocument/2006/relationships/hyperlink" Target="https://genial.ly/" TargetMode="External"/><Relationship Id="rId126" Type="http://schemas.openxmlformats.org/officeDocument/2006/relationships/fontTable" Target="fontTable.xml"/><Relationship Id="rId8" Type="http://schemas.openxmlformats.org/officeDocument/2006/relationships/hyperlink" Target="https://genial.ly/" TargetMode="External"/><Relationship Id="rId51" Type="http://schemas.openxmlformats.org/officeDocument/2006/relationships/hyperlink" Target="https://www.plickers.com/" TargetMode="External"/><Relationship Id="rId72" Type="http://schemas.openxmlformats.org/officeDocument/2006/relationships/hyperlink" Target="https://nearpod.com/" TargetMode="External"/><Relationship Id="rId80" Type="http://schemas.openxmlformats.org/officeDocument/2006/relationships/hyperlink" Target="https://learningapps.org/" TargetMode="External"/><Relationship Id="rId85" Type="http://schemas.openxmlformats.org/officeDocument/2006/relationships/hyperlink" Target="https://genial.ly/" TargetMode="External"/><Relationship Id="rId93" Type="http://schemas.openxmlformats.org/officeDocument/2006/relationships/hyperlink" Target="https://quizizz.com/" TargetMode="External"/><Relationship Id="rId98" Type="http://schemas.openxmlformats.org/officeDocument/2006/relationships/hyperlink" Target="https://www.umaigra.com/" TargetMode="External"/><Relationship Id="rId121" Type="http://schemas.openxmlformats.org/officeDocument/2006/relationships/hyperlink" Target="https://worksheets.ru/" TargetMode="External"/><Relationship Id="rId3" Type="http://schemas.openxmlformats.org/officeDocument/2006/relationships/settings" Target="settings.xml"/><Relationship Id="rId12" Type="http://schemas.openxmlformats.org/officeDocument/2006/relationships/hyperlink" Target="https://www.liveworksheets.com/" TargetMode="External"/><Relationship Id="rId17" Type="http://schemas.openxmlformats.org/officeDocument/2006/relationships/hyperlink" Target="https://nearpod.com/" TargetMode="External"/><Relationship Id="rId25" Type="http://schemas.openxmlformats.org/officeDocument/2006/relationships/hyperlink" Target="https://learningapps.org/" TargetMode="External"/><Relationship Id="rId33" Type="http://schemas.openxmlformats.org/officeDocument/2006/relationships/hyperlink" Target="https://worksheets.ru/" TargetMode="External"/><Relationship Id="rId38" Type="http://schemas.openxmlformats.org/officeDocument/2006/relationships/hyperlink" Target="https://quizizz.com/" TargetMode="External"/><Relationship Id="rId46" Type="http://schemas.openxmlformats.org/officeDocument/2006/relationships/hyperlink" Target="https://udoba.org/" TargetMode="External"/><Relationship Id="rId59" Type="http://schemas.openxmlformats.org/officeDocument/2006/relationships/hyperlink" Target="https://teachermade.com/" TargetMode="External"/><Relationship Id="rId67" Type="http://schemas.openxmlformats.org/officeDocument/2006/relationships/hyperlink" Target="https://www.liveworksheets.com/" TargetMode="External"/><Relationship Id="rId103" Type="http://schemas.openxmlformats.org/officeDocument/2006/relationships/hyperlink" Target="https://teachermade.com/" TargetMode="External"/><Relationship Id="rId108" Type="http://schemas.openxmlformats.org/officeDocument/2006/relationships/hyperlink" Target="https://www.zipgrade.com/" TargetMode="External"/><Relationship Id="rId116" Type="http://schemas.openxmlformats.org/officeDocument/2006/relationships/hyperlink" Target="https://nearpod.com/" TargetMode="External"/><Relationship Id="rId124" Type="http://schemas.openxmlformats.org/officeDocument/2006/relationships/hyperlink" Target="https://learningapps.org/" TargetMode="External"/><Relationship Id="rId20" Type="http://schemas.openxmlformats.org/officeDocument/2006/relationships/hyperlink" Target="https://www.zipgrade.com/" TargetMode="External"/><Relationship Id="rId41" Type="http://schemas.openxmlformats.org/officeDocument/2006/relationships/hyperlink" Target="https://genial.ly/" TargetMode="External"/><Relationship Id="rId54" Type="http://schemas.openxmlformats.org/officeDocument/2006/relationships/hyperlink" Target="https://www.umaigra.com/" TargetMode="External"/><Relationship Id="rId62" Type="http://schemas.openxmlformats.org/officeDocument/2006/relationships/hyperlink" Target="https://www.plickers.com/" TargetMode="External"/><Relationship Id="rId70" Type="http://schemas.openxmlformats.org/officeDocument/2006/relationships/hyperlink" Target="https://teachermade.com/" TargetMode="External"/><Relationship Id="rId75" Type="http://schemas.openxmlformats.org/officeDocument/2006/relationships/hyperlink" Target="https://www.zipgrade.com/" TargetMode="External"/><Relationship Id="rId83" Type="http://schemas.openxmlformats.org/officeDocument/2006/relationships/hyperlink" Target="https://nearpod.com/" TargetMode="External"/><Relationship Id="rId88" Type="http://schemas.openxmlformats.org/officeDocument/2006/relationships/hyperlink" Target="https://worksheets.ru/" TargetMode="External"/><Relationship Id="rId91" Type="http://schemas.openxmlformats.org/officeDocument/2006/relationships/hyperlink" Target="https://learningapps.org/" TargetMode="External"/><Relationship Id="rId96" Type="http://schemas.openxmlformats.org/officeDocument/2006/relationships/hyperlink" Target="https://genial.ly/" TargetMode="External"/><Relationship Id="rId111" Type="http://schemas.openxmlformats.org/officeDocument/2006/relationships/hyperlink" Target="https://www.liveworksheets.com/" TargetMode="External"/><Relationship Id="rId1" Type="http://schemas.openxmlformats.org/officeDocument/2006/relationships/numbering" Target="numbering.xml"/><Relationship Id="rId6" Type="http://schemas.openxmlformats.org/officeDocument/2006/relationships/hyperlink" Target="https://nearpod.com/" TargetMode="External"/><Relationship Id="rId15" Type="http://schemas.openxmlformats.org/officeDocument/2006/relationships/hyperlink" Target="https://teachermade.com/" TargetMode="External"/><Relationship Id="rId23" Type="http://schemas.openxmlformats.org/officeDocument/2006/relationships/hyperlink" Target="https://www.liveworksheets.com/" TargetMode="External"/><Relationship Id="rId28" Type="http://schemas.openxmlformats.org/officeDocument/2006/relationships/hyperlink" Target="https://nearpod.com/" TargetMode="External"/><Relationship Id="rId36" Type="http://schemas.openxmlformats.org/officeDocument/2006/relationships/hyperlink" Target="https://learningapps.org/" TargetMode="External"/><Relationship Id="rId49" Type="http://schemas.openxmlformats.org/officeDocument/2006/relationships/hyperlink" Target="https://quizizz.com/" TargetMode="External"/><Relationship Id="rId57" Type="http://schemas.openxmlformats.org/officeDocument/2006/relationships/hyperlink" Target="https://udoba.org/" TargetMode="External"/><Relationship Id="rId106" Type="http://schemas.openxmlformats.org/officeDocument/2006/relationships/hyperlink" Target="https://www.plickers.com/" TargetMode="External"/><Relationship Id="rId114" Type="http://schemas.openxmlformats.org/officeDocument/2006/relationships/hyperlink" Target="https://teachermade.com/" TargetMode="External"/><Relationship Id="rId119" Type="http://schemas.openxmlformats.org/officeDocument/2006/relationships/hyperlink" Target="https://www.zipgrade.com/" TargetMode="External"/><Relationship Id="rId127" Type="http://schemas.openxmlformats.org/officeDocument/2006/relationships/theme" Target="theme/theme1.xml"/><Relationship Id="rId10" Type="http://schemas.openxmlformats.org/officeDocument/2006/relationships/hyperlink" Target="https://www.umaigra.com/" TargetMode="External"/><Relationship Id="rId31" Type="http://schemas.openxmlformats.org/officeDocument/2006/relationships/hyperlink" Target="https://www.zipgrade.com/" TargetMode="External"/><Relationship Id="rId44" Type="http://schemas.openxmlformats.org/officeDocument/2006/relationships/hyperlink" Target="https://worksheets.ru/" TargetMode="External"/><Relationship Id="rId52" Type="http://schemas.openxmlformats.org/officeDocument/2006/relationships/hyperlink" Target="https://genial.ly/" TargetMode="External"/><Relationship Id="rId60" Type="http://schemas.openxmlformats.org/officeDocument/2006/relationships/hyperlink" Target="https://quizizz.com/" TargetMode="External"/><Relationship Id="rId65" Type="http://schemas.openxmlformats.org/officeDocument/2006/relationships/hyperlink" Target="https://www.umaigra.com/" TargetMode="External"/><Relationship Id="rId73" Type="http://schemas.openxmlformats.org/officeDocument/2006/relationships/hyperlink" Target="https://www.plickers.com/" TargetMode="External"/><Relationship Id="rId78" Type="http://schemas.openxmlformats.org/officeDocument/2006/relationships/hyperlink" Target="https://www.liveworksheets.com/" TargetMode="External"/><Relationship Id="rId81" Type="http://schemas.openxmlformats.org/officeDocument/2006/relationships/hyperlink" Target="https://teachermade.com/" TargetMode="External"/><Relationship Id="rId86" Type="http://schemas.openxmlformats.org/officeDocument/2006/relationships/hyperlink" Target="https://www.zipgrade.com/" TargetMode="External"/><Relationship Id="rId94" Type="http://schemas.openxmlformats.org/officeDocument/2006/relationships/hyperlink" Target="https://nearpod.com/" TargetMode="External"/><Relationship Id="rId99" Type="http://schemas.openxmlformats.org/officeDocument/2006/relationships/hyperlink" Target="https://worksheets.ru/" TargetMode="External"/><Relationship Id="rId101" Type="http://schemas.openxmlformats.org/officeDocument/2006/relationships/hyperlink" Target="https://udoba.org/" TargetMode="External"/><Relationship Id="rId122" Type="http://schemas.openxmlformats.org/officeDocument/2006/relationships/hyperlink" Target="https://www.liveworksheets.com/" TargetMode="External"/><Relationship Id="rId4" Type="http://schemas.openxmlformats.org/officeDocument/2006/relationships/webSettings" Target="webSettings.xml"/><Relationship Id="rId9" Type="http://schemas.openxmlformats.org/officeDocument/2006/relationships/hyperlink" Target="https://www.zipgrade.com/" TargetMode="External"/><Relationship Id="rId13" Type="http://schemas.openxmlformats.org/officeDocument/2006/relationships/hyperlink" Target="https://udoba.org/" TargetMode="External"/><Relationship Id="rId18" Type="http://schemas.openxmlformats.org/officeDocument/2006/relationships/hyperlink" Target="https://www.plickers.com/" TargetMode="External"/><Relationship Id="rId39" Type="http://schemas.openxmlformats.org/officeDocument/2006/relationships/hyperlink" Target="https://nearpod.com/" TargetMode="External"/><Relationship Id="rId109" Type="http://schemas.openxmlformats.org/officeDocument/2006/relationships/hyperlink" Target="https://www.umaigra.com/" TargetMode="External"/><Relationship Id="rId34" Type="http://schemas.openxmlformats.org/officeDocument/2006/relationships/hyperlink" Target="https://www.liveworksheets.com/" TargetMode="External"/><Relationship Id="rId50" Type="http://schemas.openxmlformats.org/officeDocument/2006/relationships/hyperlink" Target="https://nearpod.com/" TargetMode="External"/><Relationship Id="rId55" Type="http://schemas.openxmlformats.org/officeDocument/2006/relationships/hyperlink" Target="https://worksheets.ru/" TargetMode="External"/><Relationship Id="rId76" Type="http://schemas.openxmlformats.org/officeDocument/2006/relationships/hyperlink" Target="https://www.umaigra.com/" TargetMode="External"/><Relationship Id="rId97" Type="http://schemas.openxmlformats.org/officeDocument/2006/relationships/hyperlink" Target="https://www.zipgrade.com/" TargetMode="External"/><Relationship Id="rId104" Type="http://schemas.openxmlformats.org/officeDocument/2006/relationships/hyperlink" Target="https://quizizz.com/" TargetMode="External"/><Relationship Id="rId120" Type="http://schemas.openxmlformats.org/officeDocument/2006/relationships/hyperlink" Target="https://www.umaigra.com/" TargetMode="External"/><Relationship Id="rId125" Type="http://schemas.openxmlformats.org/officeDocument/2006/relationships/hyperlink" Target="https://teachermade.com/" TargetMode="External"/><Relationship Id="rId7" Type="http://schemas.openxmlformats.org/officeDocument/2006/relationships/hyperlink" Target="https://www.plickers.com/" TargetMode="External"/><Relationship Id="rId71" Type="http://schemas.openxmlformats.org/officeDocument/2006/relationships/hyperlink" Target="https://quizizz.com/" TargetMode="External"/><Relationship Id="rId92" Type="http://schemas.openxmlformats.org/officeDocument/2006/relationships/hyperlink" Target="https://teachermade.com/" TargetMode="External"/><Relationship Id="rId2" Type="http://schemas.openxmlformats.org/officeDocument/2006/relationships/styles" Target="styles.xml"/><Relationship Id="rId29" Type="http://schemas.openxmlformats.org/officeDocument/2006/relationships/hyperlink" Target="https://www.plickers.com/" TargetMode="External"/><Relationship Id="rId24" Type="http://schemas.openxmlformats.org/officeDocument/2006/relationships/hyperlink" Target="https://udoba.org/" TargetMode="External"/><Relationship Id="rId40" Type="http://schemas.openxmlformats.org/officeDocument/2006/relationships/hyperlink" Target="https://www.plickers.com/" TargetMode="External"/><Relationship Id="rId45" Type="http://schemas.openxmlformats.org/officeDocument/2006/relationships/hyperlink" Target="https://www.liveworksheets.com/" TargetMode="External"/><Relationship Id="rId66" Type="http://schemas.openxmlformats.org/officeDocument/2006/relationships/hyperlink" Target="https://worksheets.ru/" TargetMode="External"/><Relationship Id="rId87" Type="http://schemas.openxmlformats.org/officeDocument/2006/relationships/hyperlink" Target="https://www.umaigra.com/" TargetMode="External"/><Relationship Id="rId110" Type="http://schemas.openxmlformats.org/officeDocument/2006/relationships/hyperlink" Target="https://worksheets.ru/" TargetMode="External"/><Relationship Id="rId115" Type="http://schemas.openxmlformats.org/officeDocument/2006/relationships/hyperlink" Target="https://quizizz.com/" TargetMode="External"/><Relationship Id="rId61" Type="http://schemas.openxmlformats.org/officeDocument/2006/relationships/hyperlink" Target="https://nearpod.com/" TargetMode="External"/><Relationship Id="rId82" Type="http://schemas.openxmlformats.org/officeDocument/2006/relationships/hyperlink" Target="https://quizizz.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7191</Words>
  <Characters>40991</Characters>
  <Application>Microsoft Office Word</Application>
  <DocSecurity>0</DocSecurity>
  <Lines>341</Lines>
  <Paragraphs>96</Paragraphs>
  <ScaleCrop>false</ScaleCrop>
  <Company>SPecialiST RePack</Company>
  <LinksUpToDate>false</LinksUpToDate>
  <CharactersWithSpaces>48086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Седа</dc:creator>
  <cp:keywords/>
  <dc:description/>
  <cp:lastModifiedBy>Седа</cp:lastModifiedBy>
  <cp:revision>2</cp:revision>
  <dcterms:created xsi:type="dcterms:W3CDTF">2022-11-29T12:24:00Z</dcterms:created>
  <dcterms:modified xsi:type="dcterms:W3CDTF">2022-11-29T12:24:00Z</dcterms:modified>
</cp:coreProperties>
</file>